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A2502" w14:textId="34FBB211" w:rsidR="00242292" w:rsidRPr="00242292" w:rsidRDefault="00242292" w:rsidP="00242292">
      <w:pPr>
        <w:jc w:val="center"/>
        <w:rPr>
          <w:rFonts w:ascii="Arial" w:hAnsi="Arial" w:cs="Arial"/>
          <w:lang w:val="es-419"/>
        </w:rPr>
      </w:pPr>
      <w:r w:rsidRPr="00242292">
        <w:rPr>
          <w:rFonts w:ascii="Arial" w:hAnsi="Arial" w:cs="Arial"/>
          <w:b/>
          <w:color w:val="1A3C5A"/>
          <w:sz w:val="28"/>
          <w:lang w:val="es-419"/>
        </w:rPr>
        <w:t>ENTREVISTA SEMIESTRUCTURADA</w:t>
      </w:r>
      <w:r w:rsidRPr="00242292">
        <w:rPr>
          <w:rFonts w:ascii="Arial" w:hAnsi="Arial" w:cs="Arial"/>
          <w:b/>
          <w:color w:val="1A3C5A"/>
          <w:sz w:val="28"/>
          <w:lang w:val="es-419"/>
        </w:rPr>
        <w:br/>
      </w:r>
      <w:r w:rsidRPr="00242292">
        <w:rPr>
          <w:rFonts w:ascii="Arial" w:hAnsi="Arial" w:cs="Arial"/>
          <w:b/>
          <w:color w:val="4A4A4A"/>
          <w:sz w:val="24"/>
          <w:lang w:val="es-419"/>
        </w:rPr>
        <w:t>Programa: Sala de Monitoreo del Viceministerio de Minas</w:t>
      </w:r>
      <w:r w:rsidR="00811F6B" w:rsidRPr="00242292">
        <w:rPr>
          <w:rFonts w:ascii="Arial" w:hAnsi="Arial" w:cs="Arial"/>
          <w:b/>
          <w:sz w:val="24"/>
          <w:lang w:val="es-419"/>
        </w:rPr>
        <w:br/>
      </w:r>
    </w:p>
    <w:tbl>
      <w:tblPr>
        <w:tblStyle w:val="Tablaconcuadrcula"/>
        <w:tblW w:w="8856" w:type="dxa"/>
        <w:tblLayout w:type="fixed"/>
        <w:tblLook w:val="04A0" w:firstRow="1" w:lastRow="0" w:firstColumn="1" w:lastColumn="0" w:noHBand="0" w:noVBand="1"/>
      </w:tblPr>
      <w:tblGrid>
        <w:gridCol w:w="2088"/>
        <w:gridCol w:w="2137"/>
        <w:gridCol w:w="2190"/>
        <w:gridCol w:w="2441"/>
      </w:tblGrid>
      <w:tr w:rsidR="00242292" w:rsidRPr="00F1781D" w14:paraId="71381D43" w14:textId="77777777" w:rsidTr="00F1781D">
        <w:trPr>
          <w:trHeight w:val="377"/>
        </w:trPr>
        <w:tc>
          <w:tcPr>
            <w:tcW w:w="2088" w:type="dxa"/>
          </w:tcPr>
          <w:p w14:paraId="7584E246" w14:textId="77777777" w:rsidR="00242292" w:rsidRPr="00F1781D" w:rsidRDefault="00242292" w:rsidP="0012255F">
            <w:pPr>
              <w:rPr>
                <w:rFonts w:ascii="Arial" w:hAnsi="Arial" w:cs="Arial"/>
                <w:b/>
              </w:rPr>
            </w:pPr>
            <w:r w:rsidRPr="00F1781D">
              <w:rPr>
                <w:rFonts w:ascii="Arial" w:hAnsi="Arial" w:cs="Arial"/>
                <w:b/>
              </w:rPr>
              <w:t>Fecha:</w:t>
            </w:r>
          </w:p>
        </w:tc>
        <w:tc>
          <w:tcPr>
            <w:tcW w:w="2137" w:type="dxa"/>
          </w:tcPr>
          <w:p w14:paraId="6B79AA0B" w14:textId="1A582A1D" w:rsidR="00242292" w:rsidRPr="00F1781D" w:rsidRDefault="00F1781D" w:rsidP="00F1781D">
            <w:pPr>
              <w:jc w:val="both"/>
              <w:rPr>
                <w:rFonts w:ascii="Arial" w:hAnsi="Arial" w:cs="Arial"/>
                <w:bCs/>
              </w:rPr>
            </w:pPr>
            <w:r w:rsidRPr="00F1781D">
              <w:rPr>
                <w:rFonts w:ascii="Arial" w:hAnsi="Arial" w:cs="Arial"/>
                <w:bCs/>
              </w:rPr>
              <w:t>11</w:t>
            </w:r>
            <w:r w:rsidR="00242292" w:rsidRPr="00F1781D">
              <w:rPr>
                <w:rFonts w:ascii="Arial" w:hAnsi="Arial" w:cs="Arial"/>
                <w:bCs/>
              </w:rPr>
              <w:t>/</w:t>
            </w:r>
            <w:r w:rsidRPr="00F1781D">
              <w:rPr>
                <w:rFonts w:ascii="Arial" w:hAnsi="Arial" w:cs="Arial"/>
                <w:bCs/>
              </w:rPr>
              <w:t>05</w:t>
            </w:r>
            <w:r w:rsidR="00242292" w:rsidRPr="00F1781D">
              <w:rPr>
                <w:rFonts w:ascii="Arial" w:hAnsi="Arial" w:cs="Arial"/>
                <w:bCs/>
              </w:rPr>
              <w:t>/</w:t>
            </w:r>
            <w:r w:rsidRPr="00F1781D">
              <w:rPr>
                <w:rFonts w:ascii="Arial" w:hAnsi="Arial" w:cs="Arial"/>
                <w:bCs/>
              </w:rPr>
              <w:t>2026</w:t>
            </w:r>
          </w:p>
        </w:tc>
        <w:tc>
          <w:tcPr>
            <w:tcW w:w="2190" w:type="dxa"/>
          </w:tcPr>
          <w:p w14:paraId="357D65BA" w14:textId="77777777" w:rsidR="00242292" w:rsidRPr="00F1781D" w:rsidRDefault="00242292" w:rsidP="0012255F">
            <w:pPr>
              <w:rPr>
                <w:rFonts w:ascii="Arial" w:hAnsi="Arial" w:cs="Arial"/>
                <w:b/>
              </w:rPr>
            </w:pPr>
            <w:r w:rsidRPr="00F1781D">
              <w:rPr>
                <w:rFonts w:ascii="Arial" w:hAnsi="Arial" w:cs="Arial"/>
                <w:b/>
              </w:rPr>
              <w:t>Lugar:</w:t>
            </w:r>
          </w:p>
        </w:tc>
        <w:tc>
          <w:tcPr>
            <w:tcW w:w="2441" w:type="dxa"/>
          </w:tcPr>
          <w:p w14:paraId="26B4629E" w14:textId="5587E894" w:rsidR="00242292" w:rsidRPr="00F1781D" w:rsidRDefault="00F1781D" w:rsidP="00F1781D">
            <w:pPr>
              <w:jc w:val="both"/>
              <w:rPr>
                <w:rFonts w:ascii="Arial" w:hAnsi="Arial" w:cs="Arial"/>
                <w:bCs/>
              </w:rPr>
            </w:pPr>
            <w:r w:rsidRPr="00F1781D">
              <w:rPr>
                <w:rFonts w:ascii="Arial" w:hAnsi="Arial" w:cs="Arial"/>
                <w:lang w:val="es-419"/>
              </w:rPr>
              <w:t>Caseta Comunal Barrio Circasia</w:t>
            </w:r>
          </w:p>
        </w:tc>
      </w:tr>
      <w:tr w:rsidR="00242292" w:rsidRPr="00F1781D" w14:paraId="0151FCB8" w14:textId="77777777" w:rsidTr="00F1781D">
        <w:trPr>
          <w:trHeight w:val="440"/>
        </w:trPr>
        <w:tc>
          <w:tcPr>
            <w:tcW w:w="2088" w:type="dxa"/>
          </w:tcPr>
          <w:p w14:paraId="10C799B1" w14:textId="77777777" w:rsidR="00242292" w:rsidRPr="00F1781D" w:rsidRDefault="00242292" w:rsidP="0012255F">
            <w:pPr>
              <w:rPr>
                <w:rFonts w:ascii="Arial" w:hAnsi="Arial" w:cs="Arial"/>
                <w:b/>
              </w:rPr>
            </w:pPr>
            <w:r w:rsidRPr="00F1781D">
              <w:rPr>
                <w:rFonts w:ascii="Arial" w:hAnsi="Arial" w:cs="Arial"/>
                <w:b/>
              </w:rPr>
              <w:t>Municipio:</w:t>
            </w:r>
          </w:p>
        </w:tc>
        <w:tc>
          <w:tcPr>
            <w:tcW w:w="2137" w:type="dxa"/>
          </w:tcPr>
          <w:p w14:paraId="545FC2A3" w14:textId="49DBE15F" w:rsidR="00242292" w:rsidRPr="00F1781D" w:rsidRDefault="00F1781D" w:rsidP="00F1781D">
            <w:pPr>
              <w:jc w:val="both"/>
              <w:rPr>
                <w:rFonts w:ascii="Arial" w:hAnsi="Arial" w:cs="Arial"/>
                <w:bCs/>
              </w:rPr>
            </w:pPr>
            <w:r w:rsidRPr="00F1781D">
              <w:rPr>
                <w:rFonts w:ascii="Arial" w:hAnsi="Arial" w:cs="Arial"/>
                <w:bCs/>
              </w:rPr>
              <w:t>Florencia</w:t>
            </w:r>
          </w:p>
        </w:tc>
        <w:tc>
          <w:tcPr>
            <w:tcW w:w="2190" w:type="dxa"/>
          </w:tcPr>
          <w:p w14:paraId="78BACEEA" w14:textId="77777777" w:rsidR="00242292" w:rsidRPr="00F1781D" w:rsidRDefault="00242292" w:rsidP="0012255F">
            <w:pPr>
              <w:rPr>
                <w:rFonts w:ascii="Arial" w:hAnsi="Arial" w:cs="Arial"/>
                <w:b/>
              </w:rPr>
            </w:pPr>
            <w:r w:rsidRPr="00F1781D">
              <w:rPr>
                <w:rFonts w:ascii="Arial" w:hAnsi="Arial" w:cs="Arial"/>
                <w:b/>
              </w:rPr>
              <w:t>Departamento:</w:t>
            </w:r>
          </w:p>
        </w:tc>
        <w:tc>
          <w:tcPr>
            <w:tcW w:w="2441" w:type="dxa"/>
          </w:tcPr>
          <w:p w14:paraId="31A0CFD5" w14:textId="3D6F298B" w:rsidR="00242292" w:rsidRPr="00F1781D" w:rsidRDefault="00F1781D" w:rsidP="00F1781D">
            <w:pPr>
              <w:jc w:val="both"/>
              <w:rPr>
                <w:rFonts w:ascii="Arial" w:hAnsi="Arial" w:cs="Arial"/>
                <w:bCs/>
              </w:rPr>
            </w:pPr>
            <w:r w:rsidRPr="00F1781D">
              <w:rPr>
                <w:rFonts w:ascii="Arial" w:hAnsi="Arial" w:cs="Arial"/>
                <w:bCs/>
              </w:rPr>
              <w:t>Caquetá</w:t>
            </w:r>
          </w:p>
        </w:tc>
      </w:tr>
      <w:tr w:rsidR="00242292" w:rsidRPr="00F1781D" w14:paraId="16A4D882" w14:textId="77777777" w:rsidTr="00F1781D">
        <w:trPr>
          <w:trHeight w:val="440"/>
        </w:trPr>
        <w:tc>
          <w:tcPr>
            <w:tcW w:w="2088" w:type="dxa"/>
          </w:tcPr>
          <w:p w14:paraId="4158C642" w14:textId="77777777" w:rsidR="00242292" w:rsidRPr="00F1781D" w:rsidRDefault="00242292" w:rsidP="0012255F">
            <w:pPr>
              <w:rPr>
                <w:rFonts w:ascii="Arial" w:hAnsi="Arial" w:cs="Arial"/>
                <w:b/>
              </w:rPr>
            </w:pPr>
            <w:r w:rsidRPr="00F1781D">
              <w:rPr>
                <w:rFonts w:ascii="Arial" w:hAnsi="Arial" w:cs="Arial"/>
                <w:b/>
              </w:rPr>
              <w:t>Barrio/Sector:</w:t>
            </w:r>
          </w:p>
        </w:tc>
        <w:tc>
          <w:tcPr>
            <w:tcW w:w="2137" w:type="dxa"/>
          </w:tcPr>
          <w:p w14:paraId="05BA9A4A" w14:textId="7EEB6161" w:rsidR="00242292" w:rsidRPr="00F1781D" w:rsidRDefault="00F1781D" w:rsidP="00F1781D">
            <w:pPr>
              <w:jc w:val="both"/>
              <w:rPr>
                <w:rFonts w:ascii="Arial" w:hAnsi="Arial" w:cs="Arial"/>
                <w:bCs/>
              </w:rPr>
            </w:pPr>
            <w:r w:rsidRPr="00F1781D">
              <w:rPr>
                <w:rFonts w:ascii="Arial" w:hAnsi="Arial" w:cs="Arial"/>
                <w:bCs/>
              </w:rPr>
              <w:t>Circasia</w:t>
            </w:r>
          </w:p>
        </w:tc>
        <w:tc>
          <w:tcPr>
            <w:tcW w:w="2190" w:type="dxa"/>
          </w:tcPr>
          <w:p w14:paraId="62BDAC52" w14:textId="77777777" w:rsidR="00242292" w:rsidRPr="00F1781D" w:rsidRDefault="00242292" w:rsidP="0012255F">
            <w:pPr>
              <w:rPr>
                <w:rFonts w:ascii="Arial" w:hAnsi="Arial" w:cs="Arial"/>
                <w:b/>
              </w:rPr>
            </w:pPr>
            <w:r w:rsidRPr="00F1781D">
              <w:rPr>
                <w:rFonts w:ascii="Arial" w:hAnsi="Arial" w:cs="Arial"/>
                <w:b/>
              </w:rPr>
              <w:t>Organización/JAC:</w:t>
            </w:r>
          </w:p>
        </w:tc>
        <w:tc>
          <w:tcPr>
            <w:tcW w:w="2441" w:type="dxa"/>
          </w:tcPr>
          <w:p w14:paraId="2188C2C6" w14:textId="639CE1E6" w:rsidR="00242292" w:rsidRPr="00F1781D" w:rsidRDefault="00F1781D" w:rsidP="00F1781D">
            <w:pPr>
              <w:jc w:val="both"/>
              <w:rPr>
                <w:rFonts w:ascii="Arial" w:hAnsi="Arial" w:cs="Arial"/>
                <w:bCs/>
              </w:rPr>
            </w:pPr>
            <w:r w:rsidRPr="00F1781D">
              <w:rPr>
                <w:rFonts w:ascii="Arial" w:hAnsi="Arial" w:cs="Arial"/>
                <w:lang w:val="es-419"/>
              </w:rPr>
              <w:t>Junta de Acción Comunal</w:t>
            </w:r>
          </w:p>
        </w:tc>
      </w:tr>
      <w:tr w:rsidR="00242292" w:rsidRPr="00012835" w14:paraId="2B86777C" w14:textId="77777777" w:rsidTr="00F1781D">
        <w:trPr>
          <w:trHeight w:val="440"/>
        </w:trPr>
        <w:tc>
          <w:tcPr>
            <w:tcW w:w="2088" w:type="dxa"/>
          </w:tcPr>
          <w:p w14:paraId="4D12BE01" w14:textId="77777777" w:rsidR="00242292" w:rsidRPr="00F1781D" w:rsidRDefault="00242292" w:rsidP="0012255F">
            <w:pPr>
              <w:rPr>
                <w:rFonts w:ascii="Arial" w:hAnsi="Arial" w:cs="Arial"/>
                <w:b/>
              </w:rPr>
            </w:pPr>
            <w:r w:rsidRPr="00F1781D">
              <w:rPr>
                <w:rFonts w:ascii="Arial" w:hAnsi="Arial" w:cs="Arial"/>
                <w:b/>
              </w:rPr>
              <w:t>Entrevistado:</w:t>
            </w:r>
          </w:p>
        </w:tc>
        <w:tc>
          <w:tcPr>
            <w:tcW w:w="2137" w:type="dxa"/>
          </w:tcPr>
          <w:p w14:paraId="631010D7" w14:textId="2703B848" w:rsidR="00242292" w:rsidRPr="00F1781D" w:rsidRDefault="00F1781D" w:rsidP="00F1781D">
            <w:pPr>
              <w:jc w:val="both"/>
              <w:rPr>
                <w:rFonts w:ascii="Arial" w:hAnsi="Arial" w:cs="Arial"/>
                <w:bCs/>
              </w:rPr>
            </w:pPr>
            <w:r w:rsidRPr="00F1781D">
              <w:rPr>
                <w:rFonts w:ascii="Arial" w:hAnsi="Arial" w:cs="Arial"/>
                <w:lang w:val="es-419"/>
              </w:rPr>
              <w:t>Luis Adán Becerra Saavedra</w:t>
            </w:r>
          </w:p>
        </w:tc>
        <w:tc>
          <w:tcPr>
            <w:tcW w:w="2190" w:type="dxa"/>
          </w:tcPr>
          <w:p w14:paraId="7A62F832" w14:textId="77777777" w:rsidR="00242292" w:rsidRPr="00F1781D" w:rsidRDefault="00242292" w:rsidP="0012255F">
            <w:pPr>
              <w:jc w:val="both"/>
              <w:rPr>
                <w:rFonts w:ascii="Arial" w:hAnsi="Arial" w:cs="Arial"/>
                <w:b/>
                <w:lang w:val="es-419"/>
              </w:rPr>
            </w:pPr>
            <w:r w:rsidRPr="00F1781D">
              <w:rPr>
                <w:rFonts w:ascii="Arial" w:hAnsi="Arial" w:cs="Arial"/>
                <w:b/>
              </w:rPr>
              <w:t>Cargo/Rol:</w:t>
            </w:r>
          </w:p>
        </w:tc>
        <w:tc>
          <w:tcPr>
            <w:tcW w:w="2441" w:type="dxa"/>
          </w:tcPr>
          <w:p w14:paraId="41D88C2D" w14:textId="54A10144" w:rsidR="00242292" w:rsidRPr="00F1781D" w:rsidRDefault="00F1781D" w:rsidP="00F1781D">
            <w:pPr>
              <w:jc w:val="both"/>
              <w:rPr>
                <w:rFonts w:ascii="Arial" w:hAnsi="Arial" w:cs="Arial"/>
                <w:bCs/>
                <w:lang w:val="es-419"/>
              </w:rPr>
            </w:pPr>
            <w:r w:rsidRPr="00F1781D">
              <w:rPr>
                <w:rFonts w:ascii="Arial" w:hAnsi="Arial" w:cs="Arial"/>
                <w:lang w:val="es-419"/>
              </w:rPr>
              <w:t>Presidente de la Junta de Acción Comunal (JAC)__</w:t>
            </w:r>
          </w:p>
        </w:tc>
      </w:tr>
      <w:tr w:rsidR="00242292" w:rsidRPr="00F1781D" w14:paraId="005C4554" w14:textId="77777777" w:rsidTr="00F1781D">
        <w:tc>
          <w:tcPr>
            <w:tcW w:w="2088" w:type="dxa"/>
          </w:tcPr>
          <w:p w14:paraId="60A2A16B" w14:textId="77777777" w:rsidR="00242292" w:rsidRPr="00F1781D" w:rsidRDefault="00242292" w:rsidP="0012255F">
            <w:pPr>
              <w:jc w:val="both"/>
              <w:rPr>
                <w:rFonts w:ascii="Arial" w:hAnsi="Arial" w:cs="Arial"/>
                <w:b/>
              </w:rPr>
            </w:pPr>
            <w:r w:rsidRPr="00F1781D">
              <w:rPr>
                <w:rFonts w:ascii="Arial" w:hAnsi="Arial" w:cs="Arial"/>
                <w:b/>
                <w:lang w:val="es-419"/>
              </w:rPr>
              <w:t>Tiempo residencia sector:</w:t>
            </w:r>
          </w:p>
        </w:tc>
        <w:tc>
          <w:tcPr>
            <w:tcW w:w="2137" w:type="dxa"/>
          </w:tcPr>
          <w:p w14:paraId="5A1769C0" w14:textId="2528089C" w:rsidR="00242292" w:rsidRPr="00F1781D" w:rsidRDefault="00F1781D" w:rsidP="00F1781D">
            <w:pPr>
              <w:jc w:val="both"/>
              <w:rPr>
                <w:rFonts w:ascii="Arial" w:hAnsi="Arial" w:cs="Arial"/>
                <w:bCs/>
              </w:rPr>
            </w:pPr>
            <w:r w:rsidRPr="00F1781D">
              <w:rPr>
                <w:rFonts w:ascii="Arial" w:hAnsi="Arial" w:cs="Arial"/>
                <w:bCs/>
              </w:rPr>
              <w:t>62 años</w:t>
            </w:r>
          </w:p>
        </w:tc>
        <w:tc>
          <w:tcPr>
            <w:tcW w:w="2190" w:type="dxa"/>
          </w:tcPr>
          <w:p w14:paraId="4F40C975" w14:textId="5A8E379B" w:rsidR="00242292" w:rsidRPr="00F1781D" w:rsidRDefault="00F1781D" w:rsidP="0012255F">
            <w:pPr>
              <w:rPr>
                <w:rFonts w:ascii="Arial" w:hAnsi="Arial" w:cs="Arial"/>
                <w:b/>
              </w:rPr>
            </w:pPr>
            <w:r w:rsidRPr="00F1781D">
              <w:rPr>
                <w:rFonts w:ascii="Arial" w:hAnsi="Arial" w:cs="Arial"/>
                <w:b/>
              </w:rPr>
              <w:t>Nombre del entrevistador</w:t>
            </w:r>
            <w:r w:rsidR="00242292" w:rsidRPr="00F1781D">
              <w:rPr>
                <w:rFonts w:ascii="Arial" w:hAnsi="Arial" w:cs="Arial"/>
                <w:b/>
              </w:rPr>
              <w:t>:</w:t>
            </w:r>
          </w:p>
        </w:tc>
        <w:tc>
          <w:tcPr>
            <w:tcW w:w="2441" w:type="dxa"/>
          </w:tcPr>
          <w:p w14:paraId="037D7E20" w14:textId="29D88A6A" w:rsidR="00242292" w:rsidRPr="00F1781D" w:rsidRDefault="00F1781D" w:rsidP="00F1781D">
            <w:pPr>
              <w:jc w:val="both"/>
              <w:rPr>
                <w:rFonts w:ascii="Arial" w:hAnsi="Arial" w:cs="Arial"/>
                <w:bCs/>
              </w:rPr>
            </w:pPr>
            <w:r w:rsidRPr="00F1781D">
              <w:rPr>
                <w:rFonts w:ascii="Arial" w:hAnsi="Arial" w:cs="Arial"/>
                <w:bCs/>
              </w:rPr>
              <w:t>Equipo Biodiversidad Caquetá</w:t>
            </w:r>
          </w:p>
        </w:tc>
      </w:tr>
    </w:tbl>
    <w:p w14:paraId="54A016B9" w14:textId="77777777" w:rsidR="00242292" w:rsidRPr="00242292" w:rsidRDefault="00242292" w:rsidP="00242292">
      <w:pPr>
        <w:rPr>
          <w:rFonts w:ascii="Arial" w:hAnsi="Arial" w:cs="Arial"/>
        </w:rPr>
      </w:pPr>
    </w:p>
    <w:p w14:paraId="05D48DEE" w14:textId="2C189D36" w:rsidR="000343BA" w:rsidRPr="00242292" w:rsidRDefault="00242292" w:rsidP="00242292">
      <w:pPr>
        <w:shd w:val="clear" w:color="auto" w:fill="1A3C5A"/>
        <w:rPr>
          <w:rFonts w:ascii="Arial" w:hAnsi="Arial" w:cs="Arial"/>
          <w:lang w:val="es-419"/>
        </w:rPr>
      </w:pPr>
      <w:r>
        <w:rPr>
          <w:rFonts w:ascii="Arial" w:hAnsi="Arial" w:cs="Arial"/>
          <w:b/>
          <w:color w:val="FFFFFF"/>
          <w:sz w:val="24"/>
          <w:lang w:val="es-419"/>
        </w:rPr>
        <w:t>OBJETIVO DE LA ENTREVISTA</w:t>
      </w:r>
    </w:p>
    <w:p w14:paraId="4285FF2D" w14:textId="4753E121" w:rsidR="00242292" w:rsidRPr="00242292" w:rsidRDefault="00811F6B" w:rsidP="00242292">
      <w:pPr>
        <w:jc w:val="both"/>
        <w:rPr>
          <w:rFonts w:ascii="Arial" w:hAnsi="Arial" w:cs="Arial"/>
          <w:lang w:val="es-419"/>
        </w:rPr>
      </w:pPr>
      <w:r w:rsidRPr="00242292">
        <w:rPr>
          <w:rFonts w:ascii="Arial" w:hAnsi="Arial" w:cs="Arial"/>
          <w:lang w:val="es-419"/>
        </w:rPr>
        <w:t>Recopilar información comunitaria y percepción territorial sobre los impactos generados por la extracción de material de arrastre en el río, con énfasis en la pérdida de servicios ecosistémicos, afectaciones a la biodiversidad, alteración de la dinámica hídrica y consecuencias sociales sobre las comunidades humanas</w:t>
      </w:r>
      <w:r w:rsidR="00242292" w:rsidRPr="00242292">
        <w:rPr>
          <w:rFonts w:ascii="Arial" w:hAnsi="Arial" w:cs="Arial"/>
          <w:lang w:val="es-419"/>
        </w:rPr>
        <w:t xml:space="preserve"> en el municipio de Florencia-Caquetá</w:t>
      </w:r>
    </w:p>
    <w:p w14:paraId="299B2F80" w14:textId="0EA3069F" w:rsidR="00242292" w:rsidRPr="00242292" w:rsidRDefault="00242292" w:rsidP="00242292">
      <w:pPr>
        <w:shd w:val="clear" w:color="auto" w:fill="1A3C5A"/>
        <w:rPr>
          <w:rFonts w:ascii="Arial" w:hAnsi="Arial" w:cs="Arial"/>
          <w:lang w:val="es-419"/>
        </w:rPr>
      </w:pPr>
      <w:r w:rsidRPr="00242292">
        <w:rPr>
          <w:rFonts w:ascii="Arial" w:hAnsi="Arial" w:cs="Arial"/>
          <w:b/>
          <w:color w:val="FFFFFF"/>
          <w:sz w:val="24"/>
          <w:lang w:val="es-419"/>
        </w:rPr>
        <w:t>I. P</w:t>
      </w:r>
      <w:r w:rsidR="00F1781D">
        <w:rPr>
          <w:rFonts w:ascii="Arial" w:hAnsi="Arial" w:cs="Arial"/>
          <w:b/>
          <w:color w:val="FFFFFF"/>
          <w:sz w:val="24"/>
          <w:lang w:val="es-419"/>
        </w:rPr>
        <w:t>RESENTACIÓN Y P</w:t>
      </w:r>
      <w:r w:rsidRPr="00242292">
        <w:rPr>
          <w:rFonts w:ascii="Arial" w:hAnsi="Arial" w:cs="Arial"/>
          <w:b/>
          <w:color w:val="FFFFFF"/>
          <w:sz w:val="24"/>
          <w:lang w:val="es-419"/>
        </w:rPr>
        <w:t xml:space="preserve">ERSPECTIVA HISTÓRICA </w:t>
      </w:r>
    </w:p>
    <w:p w14:paraId="005D47B0" w14:textId="77777777" w:rsidR="00F1781D" w:rsidRPr="00D11306" w:rsidRDefault="00F1781D" w:rsidP="00F1781D">
      <w:pPr>
        <w:pStyle w:val="Ttulo3"/>
        <w:rPr>
          <w:rFonts w:ascii="Arial" w:hAnsi="Arial" w:cs="Arial"/>
          <w:color w:val="auto"/>
          <w:lang w:val="es-CO"/>
        </w:rPr>
      </w:pPr>
      <w:r w:rsidRPr="00D11306">
        <w:rPr>
          <w:rFonts w:ascii="Arial" w:hAnsi="Arial" w:cs="Arial"/>
          <w:color w:val="auto"/>
          <w:lang w:val="es-CO"/>
        </w:rPr>
        <w:t>¿Qué cargo ocupa y nos puede dar una ubicación espacial?</w:t>
      </w:r>
    </w:p>
    <w:p w14:paraId="1593D294" w14:textId="3C38528C" w:rsidR="00F1781D" w:rsidRDefault="00F1781D" w:rsidP="00F1781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“Mi nombre es Luis Adán Becerra Saavedra, soy presidente de la Junta de Acción Comunal del barrio Circasia, de la comuna occidental del municipio de Florencia, Caquetá. El cargo, como ya lo decía, soy presidente y ya llevo más de 40 años en este trabajo.”</w:t>
      </w:r>
    </w:p>
    <w:p w14:paraId="57C3A79D" w14:textId="53DE8768" w:rsidR="00675D3D" w:rsidRPr="00675D3D" w:rsidRDefault="00012835" w:rsidP="00675D3D">
      <w:pPr>
        <w:pStyle w:val="Textoindependiente"/>
        <w:rPr>
          <w:lang w:val="es-CO"/>
        </w:rPr>
      </w:pPr>
      <w:r>
        <w:rPr>
          <w:rFonts w:ascii="Arial" w:hAnsi="Arial" w:cs="Arial"/>
        </w:rPr>
        <w:pict w14:anchorId="08021B50">
          <v:rect id="_x0000_i1025" style="width:0;height:1.5pt" o:hralign="center" o:hrstd="t" o:hr="t"/>
        </w:pict>
      </w:r>
    </w:p>
    <w:p w14:paraId="3D286AF0" w14:textId="77777777" w:rsidR="00F1781D" w:rsidRPr="00D11306" w:rsidRDefault="00F1781D" w:rsidP="00F1781D">
      <w:pPr>
        <w:pStyle w:val="Ttulo3"/>
        <w:rPr>
          <w:rFonts w:ascii="Arial" w:hAnsi="Arial" w:cs="Arial"/>
          <w:color w:val="auto"/>
          <w:lang w:val="es-CO"/>
        </w:rPr>
      </w:pPr>
      <w:r w:rsidRPr="00D11306">
        <w:rPr>
          <w:rFonts w:ascii="Arial" w:hAnsi="Arial" w:cs="Arial"/>
          <w:color w:val="auto"/>
          <w:lang w:val="es-CO"/>
        </w:rPr>
        <w:t>¿Hace cuánto tiempo vive aquí en el barrio Circasia?</w:t>
      </w:r>
    </w:p>
    <w:p w14:paraId="6CEB27E4" w14:textId="2A96932F" w:rsidR="00242292" w:rsidRPr="00F1781D" w:rsidRDefault="00F1781D" w:rsidP="00F1781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“Yo vivo aquí en el barrio Circasia hace 62 años, porque soy nacido y criado aquí en el barrio.”</w:t>
      </w:r>
    </w:p>
    <w:p w14:paraId="14664B52" w14:textId="69AF2B6F" w:rsidR="00242292" w:rsidRPr="00242292" w:rsidRDefault="00242292" w:rsidP="00242292">
      <w:pPr>
        <w:shd w:val="clear" w:color="auto" w:fill="1A3C5A"/>
        <w:rPr>
          <w:rFonts w:ascii="Arial" w:hAnsi="Arial" w:cs="Arial"/>
          <w:lang w:val="es-419"/>
        </w:rPr>
      </w:pPr>
      <w:r w:rsidRPr="00242292">
        <w:rPr>
          <w:rFonts w:ascii="Arial" w:hAnsi="Arial" w:cs="Arial"/>
          <w:b/>
          <w:color w:val="FFFFFF"/>
          <w:sz w:val="24"/>
          <w:lang w:val="es-419"/>
        </w:rPr>
        <w:t>II. CONTEXTO GENERAL DE LA ACTIVIDAD MINERA</w:t>
      </w:r>
    </w:p>
    <w:p w14:paraId="04639F9B" w14:textId="77777777" w:rsidR="00F1781D" w:rsidRPr="00D11306" w:rsidRDefault="00F1781D" w:rsidP="00F1781D">
      <w:pPr>
        <w:pStyle w:val="Ttulo3"/>
        <w:spacing w:before="0" w:line="240" w:lineRule="auto"/>
        <w:jc w:val="both"/>
        <w:rPr>
          <w:rFonts w:ascii="Arial" w:hAnsi="Arial" w:cs="Arial"/>
          <w:color w:val="auto"/>
          <w:lang w:val="es-CO"/>
        </w:rPr>
      </w:pPr>
      <w:r w:rsidRPr="00D11306">
        <w:rPr>
          <w:rFonts w:ascii="Arial" w:hAnsi="Arial" w:cs="Arial"/>
          <w:color w:val="auto"/>
          <w:lang w:val="es-CO"/>
        </w:rPr>
        <w:t>¿Desde cuándo tiene conocimiento de la extracción de material de arrastre sobre el río Hacha?</w:t>
      </w:r>
    </w:p>
    <w:p w14:paraId="5BD7F21B" w14:textId="77777777" w:rsidR="00F1781D" w:rsidRDefault="00F1781D" w:rsidP="00F1781D">
      <w:pPr>
        <w:pStyle w:val="FirstParagraph"/>
        <w:spacing w:before="0" w:after="0"/>
        <w:jc w:val="both"/>
        <w:rPr>
          <w:rFonts w:ascii="Arial" w:hAnsi="Arial" w:cs="Arial"/>
          <w:b/>
          <w:bCs/>
          <w:sz w:val="22"/>
          <w:szCs w:val="22"/>
          <w:lang w:val="es-CO"/>
        </w:rPr>
      </w:pPr>
    </w:p>
    <w:p w14:paraId="7CEEADB5" w14:textId="414229C5" w:rsidR="00F1781D" w:rsidRDefault="00F1781D" w:rsidP="00F1781D">
      <w:pPr>
        <w:pStyle w:val="FirstParagraph"/>
        <w:spacing w:before="0" w:after="0"/>
        <w:jc w:val="bot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“Yo tengo conocimiento de la extracción de material de arrastre. Más que todo anteriormente era artesanal. Eran personas de acá de la zona que sacaban piedras, sacaban gravilla para vender, pero entonces era artesanal.”</w:t>
      </w:r>
    </w:p>
    <w:p w14:paraId="22493725" w14:textId="2BC4D3E2" w:rsidR="00F1781D" w:rsidRPr="00F1781D" w:rsidRDefault="00012835" w:rsidP="00F1781D">
      <w:pPr>
        <w:pStyle w:val="Textoindependiente"/>
        <w:rPr>
          <w:lang w:val="es-CO"/>
        </w:rPr>
      </w:pPr>
      <w:r>
        <w:rPr>
          <w:rFonts w:ascii="Arial" w:hAnsi="Arial" w:cs="Arial"/>
        </w:rPr>
        <w:pict w14:anchorId="6DD55257">
          <v:rect id="_x0000_i1026" style="width:0;height:1.5pt" o:hralign="center" o:hrstd="t" o:hr="t"/>
        </w:pict>
      </w:r>
    </w:p>
    <w:p w14:paraId="0CB70B60" w14:textId="77777777" w:rsidR="00F1781D" w:rsidRDefault="00F1781D" w:rsidP="00F1781D">
      <w:pPr>
        <w:pStyle w:val="Ttulo3"/>
        <w:spacing w:before="0" w:line="240" w:lineRule="auto"/>
        <w:jc w:val="both"/>
        <w:rPr>
          <w:rFonts w:ascii="Arial" w:hAnsi="Arial" w:cs="Arial"/>
          <w:color w:val="auto"/>
          <w:lang w:val="es-CO"/>
        </w:rPr>
      </w:pPr>
      <w:bookmarkStart w:id="0" w:name="X1ee238b2871a1b09755120fab50f51db5a62140"/>
    </w:p>
    <w:p w14:paraId="7E3D3E0D" w14:textId="564F3248" w:rsidR="00F1781D" w:rsidRPr="00D11306" w:rsidRDefault="00F1781D" w:rsidP="00F1781D">
      <w:pPr>
        <w:pStyle w:val="Ttulo3"/>
        <w:spacing w:before="0" w:line="240" w:lineRule="auto"/>
        <w:jc w:val="both"/>
        <w:rPr>
          <w:rFonts w:ascii="Arial" w:hAnsi="Arial" w:cs="Arial"/>
          <w:color w:val="auto"/>
          <w:lang w:val="es-CO"/>
        </w:rPr>
      </w:pPr>
      <w:r w:rsidRPr="00D11306">
        <w:rPr>
          <w:rFonts w:ascii="Arial" w:hAnsi="Arial" w:cs="Arial"/>
          <w:color w:val="auto"/>
          <w:lang w:val="es-CO"/>
        </w:rPr>
        <w:t>¿En esa época había algún impacto ambiental?</w:t>
      </w:r>
    </w:p>
    <w:p w14:paraId="4B6E01FD" w14:textId="77777777" w:rsidR="00F1781D" w:rsidRDefault="00F1781D" w:rsidP="00F1781D">
      <w:pPr>
        <w:pStyle w:val="FirstParagraph"/>
        <w:spacing w:before="0" w:after="0"/>
        <w:jc w:val="both"/>
        <w:rPr>
          <w:rFonts w:ascii="Arial" w:hAnsi="Arial" w:cs="Arial"/>
          <w:b/>
          <w:bCs/>
          <w:sz w:val="22"/>
          <w:szCs w:val="22"/>
          <w:lang w:val="es-CO"/>
        </w:rPr>
      </w:pPr>
    </w:p>
    <w:p w14:paraId="0E826F43" w14:textId="653C0A8F" w:rsidR="00F1781D" w:rsidRPr="00D11306" w:rsidRDefault="00F1781D" w:rsidP="00F1781D">
      <w:pPr>
        <w:pStyle w:val="FirstParagraph"/>
        <w:spacing w:before="0" w:after="0"/>
        <w:jc w:val="bot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“No, yo en esa época no miré ningún impacto.”</w:t>
      </w:r>
    </w:p>
    <w:p w14:paraId="3CF31E9A" w14:textId="2A0FF54C" w:rsidR="00F1781D" w:rsidRPr="00F1781D" w:rsidRDefault="00012835" w:rsidP="00F1781D">
      <w:pPr>
        <w:spacing w:after="0" w:line="240" w:lineRule="auto"/>
        <w:jc w:val="both"/>
        <w:rPr>
          <w:rFonts w:ascii="Arial" w:hAnsi="Arial" w:cs="Arial"/>
          <w:lang w:val="es-419"/>
        </w:rPr>
      </w:pPr>
      <w:r>
        <w:rPr>
          <w:rFonts w:ascii="Arial" w:hAnsi="Arial" w:cs="Arial"/>
        </w:rPr>
        <w:pict w14:anchorId="2D261C14">
          <v:rect id="_x0000_i1027" style="width:0;height:1.5pt" o:hralign="center" o:hrstd="t" o:hr="t"/>
        </w:pict>
      </w:r>
    </w:p>
    <w:p w14:paraId="088700C0" w14:textId="77777777" w:rsidR="00675D3D" w:rsidRDefault="00675D3D" w:rsidP="00F1781D">
      <w:pPr>
        <w:pStyle w:val="Ttulo3"/>
        <w:spacing w:before="0" w:line="240" w:lineRule="auto"/>
        <w:jc w:val="both"/>
        <w:rPr>
          <w:rFonts w:ascii="Arial" w:hAnsi="Arial" w:cs="Arial"/>
          <w:color w:val="auto"/>
          <w:lang w:val="es-CO"/>
        </w:rPr>
      </w:pPr>
      <w:bookmarkStart w:id="1" w:name="X926d59bb697419b85031f3f704dc592731c5873"/>
      <w:bookmarkEnd w:id="0"/>
    </w:p>
    <w:p w14:paraId="55E9DBCD" w14:textId="1AFD753A" w:rsidR="00F1781D" w:rsidRPr="00D11306" w:rsidRDefault="00F1781D" w:rsidP="00F1781D">
      <w:pPr>
        <w:pStyle w:val="Ttulo3"/>
        <w:spacing w:before="0" w:line="240" w:lineRule="auto"/>
        <w:jc w:val="both"/>
        <w:rPr>
          <w:rFonts w:ascii="Arial" w:hAnsi="Arial" w:cs="Arial"/>
          <w:color w:val="auto"/>
          <w:lang w:val="es-CO"/>
        </w:rPr>
      </w:pPr>
      <w:r w:rsidRPr="00D11306">
        <w:rPr>
          <w:rFonts w:ascii="Arial" w:hAnsi="Arial" w:cs="Arial"/>
          <w:color w:val="auto"/>
          <w:lang w:val="es-CO"/>
        </w:rPr>
        <w:t>¿Desde cuándo dejó de ser artesanal y comenzó la extracción con maquinaria?</w:t>
      </w:r>
    </w:p>
    <w:p w14:paraId="59502ECC" w14:textId="77777777" w:rsidR="00F1781D" w:rsidRDefault="00F1781D" w:rsidP="00F1781D">
      <w:pPr>
        <w:pStyle w:val="FirstParagraph"/>
        <w:spacing w:before="0" w:after="0"/>
        <w:jc w:val="both"/>
        <w:rPr>
          <w:rFonts w:ascii="Arial" w:hAnsi="Arial" w:cs="Arial"/>
          <w:b/>
          <w:bCs/>
          <w:sz w:val="22"/>
          <w:szCs w:val="22"/>
          <w:lang w:val="es-CO"/>
        </w:rPr>
      </w:pPr>
    </w:p>
    <w:p w14:paraId="07A229DB" w14:textId="00BFCE0B" w:rsidR="00F1781D" w:rsidRPr="00D11306" w:rsidRDefault="00F1781D" w:rsidP="00F1781D">
      <w:pPr>
        <w:pStyle w:val="FirstParagraph"/>
        <w:spacing w:before="0" w:after="0"/>
        <w:jc w:val="bot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“Hace un tiempo el Ministerio de Minas expidió una licencia a una organización que se llama </w:t>
      </w:r>
      <w:proofErr w:type="spellStart"/>
      <w:r w:rsidRPr="00D11306">
        <w:rPr>
          <w:rFonts w:ascii="Arial" w:hAnsi="Arial" w:cs="Arial"/>
          <w:sz w:val="22"/>
          <w:szCs w:val="22"/>
          <w:lang w:val="es-CO"/>
        </w:rPr>
        <w:t>Asovolexma</w:t>
      </w:r>
      <w:proofErr w:type="spellEnd"/>
      <w:r w:rsidRPr="00D11306">
        <w:rPr>
          <w:rFonts w:ascii="Arial" w:hAnsi="Arial" w:cs="Arial"/>
          <w:sz w:val="22"/>
          <w:szCs w:val="22"/>
          <w:lang w:val="es-CO"/>
        </w:rPr>
        <w:t>. Desde ese momento es que hemos visto la problemática con estas máquinas.”</w:t>
      </w:r>
    </w:p>
    <w:p w14:paraId="732C7CFD" w14:textId="1C420E2A" w:rsidR="00F1781D" w:rsidRPr="00D11306" w:rsidRDefault="00012835" w:rsidP="00F1781D">
      <w:pPr>
        <w:spacing w:after="0" w:line="240" w:lineRule="auto"/>
        <w:jc w:val="both"/>
        <w:rPr>
          <w:rFonts w:ascii="Arial" w:hAnsi="Arial" w:cs="Arial"/>
        </w:rPr>
      </w:pPr>
      <w:r>
        <w:rPr>
          <w:rFonts w:ascii="Arial" w:hAnsi="Arial" w:cs="Arial"/>
        </w:rPr>
        <w:pict w14:anchorId="1711ADB7">
          <v:rect id="_x0000_i1028" style="width:0;height:1.5pt" o:hralign="center" o:hrstd="t" o:hr="t"/>
        </w:pict>
      </w:r>
    </w:p>
    <w:p w14:paraId="7C834A1A" w14:textId="77777777" w:rsidR="00675D3D" w:rsidRDefault="00675D3D" w:rsidP="00F1781D">
      <w:pPr>
        <w:pStyle w:val="Ttulo3"/>
        <w:spacing w:before="0" w:line="240" w:lineRule="auto"/>
        <w:jc w:val="both"/>
        <w:rPr>
          <w:rFonts w:ascii="Arial" w:hAnsi="Arial" w:cs="Arial"/>
          <w:color w:val="auto"/>
          <w:lang w:val="es-CO"/>
        </w:rPr>
      </w:pPr>
      <w:bookmarkStart w:id="2" w:name="X61d9bc749365cb48261fa1c109e2e683a746dd7"/>
      <w:bookmarkEnd w:id="1"/>
    </w:p>
    <w:p w14:paraId="0CC3EC3A" w14:textId="3E346E96" w:rsidR="00F1781D" w:rsidRPr="00D11306" w:rsidRDefault="00F1781D" w:rsidP="00F1781D">
      <w:pPr>
        <w:pStyle w:val="Ttulo3"/>
        <w:spacing w:before="0" w:line="240" w:lineRule="auto"/>
        <w:jc w:val="both"/>
        <w:rPr>
          <w:rFonts w:ascii="Arial" w:hAnsi="Arial" w:cs="Arial"/>
          <w:color w:val="auto"/>
          <w:lang w:val="es-CO"/>
        </w:rPr>
      </w:pPr>
      <w:r w:rsidRPr="00D11306">
        <w:rPr>
          <w:rFonts w:ascii="Arial" w:hAnsi="Arial" w:cs="Arial"/>
          <w:color w:val="auto"/>
          <w:lang w:val="es-CO"/>
        </w:rPr>
        <w:t>¿Desde qué año aproximadamente comenzó esa problemática?</w:t>
      </w:r>
    </w:p>
    <w:p w14:paraId="10A37A54" w14:textId="77777777" w:rsidR="00F1781D" w:rsidRDefault="00F1781D" w:rsidP="00F1781D">
      <w:pPr>
        <w:pStyle w:val="FirstParagraph"/>
        <w:spacing w:before="0" w:after="0"/>
        <w:jc w:val="both"/>
        <w:rPr>
          <w:rFonts w:ascii="Arial" w:hAnsi="Arial" w:cs="Arial"/>
          <w:b/>
          <w:bCs/>
          <w:sz w:val="22"/>
          <w:szCs w:val="22"/>
          <w:lang w:val="es-CO"/>
        </w:rPr>
      </w:pPr>
    </w:p>
    <w:p w14:paraId="534A195A" w14:textId="742027CB" w:rsidR="00F1781D" w:rsidRPr="00D11306" w:rsidRDefault="00F1781D" w:rsidP="00F1781D">
      <w:pPr>
        <w:pStyle w:val="FirstParagraph"/>
        <w:spacing w:before="0" w:after="0"/>
        <w:jc w:val="bot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“Más o menos desde el 2012 estamos con esa problemática.”</w:t>
      </w:r>
    </w:p>
    <w:p w14:paraId="5CBB78F2" w14:textId="37BE355B" w:rsidR="00F1781D" w:rsidRPr="00F1781D" w:rsidRDefault="00012835" w:rsidP="00F1781D">
      <w:pPr>
        <w:spacing w:after="0" w:line="240" w:lineRule="auto"/>
        <w:jc w:val="both"/>
        <w:rPr>
          <w:rFonts w:ascii="Arial" w:hAnsi="Arial" w:cs="Arial"/>
          <w:lang w:val="es-419"/>
        </w:rPr>
      </w:pPr>
      <w:r>
        <w:rPr>
          <w:rFonts w:ascii="Arial" w:hAnsi="Arial" w:cs="Arial"/>
        </w:rPr>
        <w:pict w14:anchorId="1A39D572">
          <v:rect id="_x0000_i1029" style="width:0;height:1.5pt" o:hralign="center" o:hrstd="t" o:hr="t"/>
        </w:pict>
      </w:r>
    </w:p>
    <w:p w14:paraId="5A626D04" w14:textId="77777777" w:rsidR="00675D3D" w:rsidRDefault="00675D3D" w:rsidP="00F1781D">
      <w:pPr>
        <w:pStyle w:val="Ttulo3"/>
        <w:spacing w:before="0" w:line="240" w:lineRule="auto"/>
        <w:jc w:val="both"/>
        <w:rPr>
          <w:rFonts w:ascii="Arial" w:hAnsi="Arial" w:cs="Arial"/>
          <w:color w:val="auto"/>
          <w:lang w:val="es-CO"/>
        </w:rPr>
      </w:pPr>
      <w:bookmarkStart w:id="3" w:name="cómo-es-el-procedimiento-de-extracción"/>
      <w:bookmarkEnd w:id="2"/>
    </w:p>
    <w:p w14:paraId="1F1BC14B" w14:textId="53BED0F0" w:rsidR="00F1781D" w:rsidRPr="00D11306" w:rsidRDefault="00F1781D" w:rsidP="00F1781D">
      <w:pPr>
        <w:pStyle w:val="Ttulo3"/>
        <w:spacing w:before="0" w:line="240" w:lineRule="auto"/>
        <w:jc w:val="both"/>
        <w:rPr>
          <w:rFonts w:ascii="Arial" w:hAnsi="Arial" w:cs="Arial"/>
          <w:color w:val="auto"/>
          <w:lang w:val="es-CO"/>
        </w:rPr>
      </w:pPr>
      <w:r w:rsidRPr="00D11306">
        <w:rPr>
          <w:rFonts w:ascii="Arial" w:hAnsi="Arial" w:cs="Arial"/>
          <w:color w:val="auto"/>
          <w:lang w:val="es-CO"/>
        </w:rPr>
        <w:t>¿Cómo es el procedimiento de extracción?</w:t>
      </w:r>
    </w:p>
    <w:p w14:paraId="7DF5564D" w14:textId="77777777" w:rsidR="00F1781D" w:rsidRDefault="00F1781D" w:rsidP="00F1781D">
      <w:pPr>
        <w:pStyle w:val="FirstParagraph"/>
        <w:spacing w:before="0" w:after="0"/>
        <w:jc w:val="both"/>
        <w:rPr>
          <w:rFonts w:ascii="Arial" w:hAnsi="Arial" w:cs="Arial"/>
          <w:b/>
          <w:bCs/>
          <w:sz w:val="22"/>
          <w:szCs w:val="22"/>
          <w:lang w:val="es-CO"/>
        </w:rPr>
      </w:pPr>
    </w:p>
    <w:p w14:paraId="06D32ADF" w14:textId="6A98AB6D" w:rsidR="00F1781D" w:rsidRPr="00F1781D" w:rsidRDefault="00F1781D" w:rsidP="00F1781D">
      <w:pPr>
        <w:pStyle w:val="FirstParagraph"/>
        <w:spacing w:before="0" w:after="0"/>
        <w:jc w:val="both"/>
        <w:rPr>
          <w:rFonts w:ascii="Arial" w:hAnsi="Arial" w:cs="Arial"/>
          <w:sz w:val="22"/>
          <w:szCs w:val="22"/>
          <w:lang w:val="es-419"/>
        </w:rPr>
      </w:pPr>
      <w:r w:rsidRPr="00D11306">
        <w:rPr>
          <w:rFonts w:ascii="Arial" w:hAnsi="Arial" w:cs="Arial"/>
          <w:b/>
          <w:bCs/>
          <w:sz w:val="22"/>
          <w:szCs w:val="22"/>
          <w:lang w:val="es-CO"/>
        </w:rPr>
        <w:t>Respuesta:</w:t>
      </w:r>
      <w:r w:rsidRPr="00D11306">
        <w:rPr>
          <w:rFonts w:ascii="Arial" w:hAnsi="Arial" w:cs="Arial"/>
          <w:sz w:val="22"/>
          <w:szCs w:val="22"/>
          <w:lang w:val="es-CO"/>
        </w:rPr>
        <w:t xml:space="preserve"> “Ellos vienen con sus maquinarias amarillas, van arrastrando y amontonando el material. </w:t>
      </w:r>
      <w:r w:rsidRPr="00F1781D">
        <w:rPr>
          <w:rFonts w:ascii="Arial" w:hAnsi="Arial" w:cs="Arial"/>
          <w:sz w:val="22"/>
          <w:szCs w:val="22"/>
          <w:lang w:val="es-419"/>
        </w:rPr>
        <w:t>Inmediatamente vienen vehículos (volquetas) a sacar el material.” Ingresando al río</w:t>
      </w:r>
    </w:p>
    <w:p w14:paraId="6E207192" w14:textId="188750F7" w:rsidR="00F1781D" w:rsidRPr="00D11306" w:rsidRDefault="00012835" w:rsidP="00F1781D">
      <w:pPr>
        <w:spacing w:after="0" w:line="240" w:lineRule="auto"/>
        <w:jc w:val="both"/>
        <w:rPr>
          <w:rFonts w:ascii="Arial" w:hAnsi="Arial" w:cs="Arial"/>
        </w:rPr>
      </w:pPr>
      <w:r>
        <w:rPr>
          <w:rFonts w:ascii="Arial" w:hAnsi="Arial" w:cs="Arial"/>
        </w:rPr>
        <w:pict w14:anchorId="7D1B39DA">
          <v:rect id="_x0000_i1030" style="width:0;height:1.5pt" o:hralign="center" o:hrstd="t" o:hr="t"/>
        </w:pict>
      </w:r>
    </w:p>
    <w:p w14:paraId="61F014E0" w14:textId="77777777" w:rsidR="00675D3D" w:rsidRDefault="00675D3D" w:rsidP="00F1781D">
      <w:pPr>
        <w:pStyle w:val="Ttulo3"/>
        <w:spacing w:before="0" w:line="240" w:lineRule="auto"/>
        <w:jc w:val="both"/>
        <w:rPr>
          <w:rFonts w:ascii="Arial" w:hAnsi="Arial" w:cs="Arial"/>
          <w:color w:val="auto"/>
          <w:lang w:val="es-CO"/>
        </w:rPr>
      </w:pPr>
      <w:bookmarkStart w:id="4" w:name="X621dd7550dec8be759e47b51a2a979a8856934e"/>
      <w:bookmarkEnd w:id="3"/>
    </w:p>
    <w:p w14:paraId="6DB1CF98" w14:textId="0CFD0687" w:rsidR="00F1781D" w:rsidRPr="00D11306" w:rsidRDefault="00F1781D" w:rsidP="00F1781D">
      <w:pPr>
        <w:pStyle w:val="Ttulo3"/>
        <w:spacing w:before="0" w:line="240" w:lineRule="auto"/>
        <w:jc w:val="both"/>
        <w:rPr>
          <w:rFonts w:ascii="Arial" w:hAnsi="Arial" w:cs="Arial"/>
          <w:color w:val="auto"/>
          <w:lang w:val="es-CO"/>
        </w:rPr>
      </w:pPr>
      <w:r w:rsidRPr="00D11306">
        <w:rPr>
          <w:rFonts w:ascii="Arial" w:hAnsi="Arial" w:cs="Arial"/>
          <w:color w:val="auto"/>
          <w:lang w:val="es-CO"/>
        </w:rPr>
        <w:t>¿La maquinaria trabaja solamente en las orillas o entra al río?</w:t>
      </w:r>
    </w:p>
    <w:p w14:paraId="46C94168" w14:textId="77777777" w:rsidR="00F1781D" w:rsidRDefault="00F1781D" w:rsidP="00F1781D">
      <w:pPr>
        <w:pStyle w:val="FirstParagraph"/>
        <w:spacing w:before="0" w:after="0"/>
        <w:jc w:val="both"/>
        <w:rPr>
          <w:rFonts w:ascii="Arial" w:hAnsi="Arial" w:cs="Arial"/>
          <w:b/>
          <w:bCs/>
          <w:sz w:val="22"/>
          <w:szCs w:val="22"/>
          <w:lang w:val="es-CO"/>
        </w:rPr>
      </w:pPr>
    </w:p>
    <w:p w14:paraId="5975E73D" w14:textId="47FCC2C8" w:rsidR="00F1781D" w:rsidRPr="00D11306" w:rsidRDefault="00F1781D" w:rsidP="00F1781D">
      <w:pPr>
        <w:pStyle w:val="FirstParagraph"/>
        <w:spacing w:before="0" w:after="0"/>
        <w:jc w:val="bot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“La maquinaria pasa todo el río, por dentro del cauce, sí señor.”</w:t>
      </w:r>
    </w:p>
    <w:p w14:paraId="1B34F417" w14:textId="71E0917C" w:rsidR="00F1781D" w:rsidRPr="00F1781D" w:rsidRDefault="00012835" w:rsidP="00F1781D">
      <w:pPr>
        <w:spacing w:after="0" w:line="240" w:lineRule="auto"/>
        <w:jc w:val="both"/>
        <w:rPr>
          <w:rFonts w:ascii="Arial" w:hAnsi="Arial" w:cs="Arial"/>
          <w:lang w:val="es-419"/>
        </w:rPr>
      </w:pPr>
      <w:r>
        <w:rPr>
          <w:rFonts w:ascii="Arial" w:hAnsi="Arial" w:cs="Arial"/>
        </w:rPr>
        <w:pict w14:anchorId="29DF2D7B">
          <v:rect id="_x0000_i1031" style="width:0;height:1.5pt" o:hralign="center" o:hrstd="t" o:hr="t"/>
        </w:pict>
      </w:r>
    </w:p>
    <w:p w14:paraId="7095F173" w14:textId="77777777" w:rsidR="00675D3D" w:rsidRDefault="00675D3D" w:rsidP="00F1781D">
      <w:pPr>
        <w:pStyle w:val="Ttulo3"/>
        <w:spacing w:before="0" w:line="240" w:lineRule="auto"/>
        <w:jc w:val="both"/>
        <w:rPr>
          <w:rFonts w:ascii="Arial" w:hAnsi="Arial" w:cs="Arial"/>
          <w:color w:val="auto"/>
          <w:lang w:val="es-CO"/>
        </w:rPr>
      </w:pPr>
      <w:bookmarkStart w:id="5" w:name="Xb90023322a1cba656525b4caf07be84a5572930"/>
      <w:bookmarkEnd w:id="4"/>
    </w:p>
    <w:p w14:paraId="5984E388" w14:textId="525DB92E" w:rsidR="00F1781D" w:rsidRPr="00D11306" w:rsidRDefault="00F1781D" w:rsidP="00F1781D">
      <w:pPr>
        <w:pStyle w:val="Ttulo3"/>
        <w:spacing w:before="0" w:line="240" w:lineRule="auto"/>
        <w:jc w:val="both"/>
        <w:rPr>
          <w:rFonts w:ascii="Arial" w:hAnsi="Arial" w:cs="Arial"/>
          <w:color w:val="auto"/>
          <w:lang w:val="es-CO"/>
        </w:rPr>
      </w:pPr>
      <w:r w:rsidRPr="00D11306">
        <w:rPr>
          <w:rFonts w:ascii="Arial" w:hAnsi="Arial" w:cs="Arial"/>
          <w:color w:val="auto"/>
          <w:lang w:val="es-CO"/>
        </w:rPr>
        <w:t>¿Ellos sacan material de las orillas y también de la mitad del río?</w:t>
      </w:r>
    </w:p>
    <w:p w14:paraId="546727C5" w14:textId="77777777" w:rsidR="00F1781D" w:rsidRDefault="00F1781D" w:rsidP="00F1781D">
      <w:pPr>
        <w:pStyle w:val="FirstParagraph"/>
        <w:spacing w:before="0" w:after="0"/>
        <w:jc w:val="both"/>
        <w:rPr>
          <w:rFonts w:ascii="Arial" w:hAnsi="Arial" w:cs="Arial"/>
          <w:b/>
          <w:bCs/>
          <w:sz w:val="22"/>
          <w:szCs w:val="22"/>
          <w:lang w:val="es-CO"/>
        </w:rPr>
      </w:pPr>
    </w:p>
    <w:p w14:paraId="275C269D" w14:textId="29494991" w:rsidR="00F1781D" w:rsidRPr="00675D3D" w:rsidRDefault="00F1781D" w:rsidP="00675D3D">
      <w:pPr>
        <w:pStyle w:val="FirstParagraph"/>
        <w:spacing w:before="0" w:after="0"/>
        <w:jc w:val="both"/>
        <w:rPr>
          <w:rFonts w:ascii="Arial" w:hAnsi="Arial" w:cs="Arial"/>
          <w:sz w:val="22"/>
          <w:szCs w:val="22"/>
        </w:rPr>
      </w:pPr>
      <w:r w:rsidRPr="00D11306">
        <w:rPr>
          <w:rFonts w:ascii="Arial" w:hAnsi="Arial" w:cs="Arial"/>
          <w:b/>
          <w:bCs/>
          <w:sz w:val="22"/>
          <w:szCs w:val="22"/>
          <w:lang w:val="es-CO"/>
        </w:rPr>
        <w:t>Respuesta:</w:t>
      </w:r>
      <w:r w:rsidRPr="00D11306">
        <w:rPr>
          <w:rFonts w:ascii="Arial" w:hAnsi="Arial" w:cs="Arial"/>
          <w:sz w:val="22"/>
          <w:szCs w:val="22"/>
          <w:lang w:val="es-CO"/>
        </w:rPr>
        <w:t xml:space="preserve"> “Sí señor. Inclusive aquí hay fotos donde se ven las máquinas sacando material. </w:t>
      </w:r>
      <w:proofErr w:type="spellStart"/>
      <w:r w:rsidRPr="00D11306">
        <w:rPr>
          <w:rFonts w:ascii="Arial" w:hAnsi="Arial" w:cs="Arial"/>
          <w:sz w:val="22"/>
          <w:szCs w:val="22"/>
        </w:rPr>
        <w:t>Yo</w:t>
      </w:r>
      <w:proofErr w:type="spellEnd"/>
      <w:r w:rsidRPr="00D11306">
        <w:rPr>
          <w:rFonts w:ascii="Arial" w:hAnsi="Arial" w:cs="Arial"/>
          <w:sz w:val="22"/>
          <w:szCs w:val="22"/>
        </w:rPr>
        <w:t xml:space="preserve"> </w:t>
      </w:r>
      <w:proofErr w:type="spellStart"/>
      <w:r w:rsidRPr="00D11306">
        <w:rPr>
          <w:rFonts w:ascii="Arial" w:hAnsi="Arial" w:cs="Arial"/>
          <w:sz w:val="22"/>
          <w:szCs w:val="22"/>
        </w:rPr>
        <w:t>tengo</w:t>
      </w:r>
      <w:proofErr w:type="spellEnd"/>
      <w:r w:rsidRPr="00D11306">
        <w:rPr>
          <w:rFonts w:ascii="Arial" w:hAnsi="Arial" w:cs="Arial"/>
          <w:sz w:val="22"/>
          <w:szCs w:val="22"/>
        </w:rPr>
        <w:t xml:space="preserve"> </w:t>
      </w:r>
      <w:proofErr w:type="spellStart"/>
      <w:r w:rsidRPr="00D11306">
        <w:rPr>
          <w:rFonts w:ascii="Arial" w:hAnsi="Arial" w:cs="Arial"/>
          <w:sz w:val="22"/>
          <w:szCs w:val="22"/>
        </w:rPr>
        <w:t>fotos</w:t>
      </w:r>
      <w:proofErr w:type="spellEnd"/>
      <w:r w:rsidRPr="00D11306">
        <w:rPr>
          <w:rFonts w:ascii="Arial" w:hAnsi="Arial" w:cs="Arial"/>
          <w:sz w:val="22"/>
          <w:szCs w:val="22"/>
        </w:rPr>
        <w:t>.”</w:t>
      </w:r>
    </w:p>
    <w:p w14:paraId="33A86298" w14:textId="046ECDF0" w:rsidR="00F1781D" w:rsidRPr="00D11306" w:rsidRDefault="00012835" w:rsidP="00F1781D">
      <w:pPr>
        <w:spacing w:after="0" w:line="240" w:lineRule="auto"/>
        <w:jc w:val="both"/>
        <w:rPr>
          <w:rFonts w:ascii="Arial" w:hAnsi="Arial" w:cs="Arial"/>
        </w:rPr>
      </w:pPr>
      <w:r>
        <w:rPr>
          <w:rFonts w:ascii="Arial" w:hAnsi="Arial" w:cs="Arial"/>
        </w:rPr>
        <w:pict w14:anchorId="32E13303">
          <v:rect id="_x0000_i1032" style="width:0;height:1.5pt" o:hralign="center" o:hrstd="t" o:hr="t"/>
        </w:pict>
      </w:r>
    </w:p>
    <w:p w14:paraId="72D32542" w14:textId="77777777" w:rsidR="00675D3D" w:rsidRDefault="00675D3D" w:rsidP="00F1781D">
      <w:pPr>
        <w:pStyle w:val="Ttulo3"/>
        <w:spacing w:before="0" w:line="240" w:lineRule="auto"/>
        <w:jc w:val="both"/>
        <w:rPr>
          <w:rFonts w:ascii="Arial" w:hAnsi="Arial" w:cs="Arial"/>
          <w:color w:val="auto"/>
          <w:lang w:val="es-CO"/>
        </w:rPr>
      </w:pPr>
      <w:bookmarkStart w:id="6" w:name="X7ae8379cf04f51a643ccda5e8710469a7457e5c"/>
      <w:bookmarkEnd w:id="5"/>
    </w:p>
    <w:p w14:paraId="15420A50" w14:textId="2C451F6B" w:rsidR="00F1781D" w:rsidRPr="00D11306" w:rsidRDefault="00F1781D" w:rsidP="00F1781D">
      <w:pPr>
        <w:pStyle w:val="Ttulo3"/>
        <w:spacing w:before="0" w:line="240" w:lineRule="auto"/>
        <w:jc w:val="both"/>
        <w:rPr>
          <w:rFonts w:ascii="Arial" w:hAnsi="Arial" w:cs="Arial"/>
          <w:color w:val="auto"/>
          <w:lang w:val="es-CO"/>
        </w:rPr>
      </w:pPr>
      <w:r w:rsidRPr="00D11306">
        <w:rPr>
          <w:rFonts w:ascii="Arial" w:hAnsi="Arial" w:cs="Arial"/>
          <w:color w:val="auto"/>
          <w:lang w:val="es-CO"/>
        </w:rPr>
        <w:t>¿Usted cree que el tránsito de volquetas y maquinaria amarilla es legal?</w:t>
      </w:r>
    </w:p>
    <w:p w14:paraId="4AD658C5" w14:textId="77777777" w:rsidR="00F1781D" w:rsidRDefault="00F1781D" w:rsidP="00F1781D">
      <w:pPr>
        <w:pStyle w:val="FirstParagraph"/>
        <w:spacing w:before="0" w:after="0"/>
        <w:jc w:val="both"/>
        <w:rPr>
          <w:rFonts w:ascii="Arial" w:hAnsi="Arial" w:cs="Arial"/>
          <w:b/>
          <w:bCs/>
          <w:sz w:val="22"/>
          <w:szCs w:val="22"/>
          <w:lang w:val="es-CO"/>
        </w:rPr>
      </w:pPr>
    </w:p>
    <w:p w14:paraId="21925829" w14:textId="146D9413" w:rsidR="00F1781D" w:rsidRPr="00D11306" w:rsidRDefault="00F1781D" w:rsidP="00F1781D">
      <w:pPr>
        <w:pStyle w:val="FirstParagraph"/>
        <w:spacing w:before="0" w:after="0"/>
        <w:jc w:val="bot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“Mire, yo no tengo conocimiento de que sea ilegal, porque ese tema no lo he manejado. No sé qué será legal y qué será ilegal. Si tienen un permiso, pues supuestamente dicen que son legales, pero no sé realmente.”</w:t>
      </w:r>
    </w:p>
    <w:p w14:paraId="064CE01C" w14:textId="48B787E5" w:rsidR="00F1781D" w:rsidRPr="009B3387" w:rsidRDefault="00F1781D" w:rsidP="00F1781D">
      <w:pPr>
        <w:spacing w:after="0" w:line="240" w:lineRule="auto"/>
        <w:jc w:val="both"/>
        <w:rPr>
          <w:rFonts w:ascii="Arial" w:hAnsi="Arial" w:cs="Arial"/>
          <w:lang w:val="es-CO"/>
        </w:rPr>
      </w:pPr>
    </w:p>
    <w:p w14:paraId="43E53AC0" w14:textId="6DC7A38C" w:rsidR="00F1781D" w:rsidRPr="00D11306" w:rsidRDefault="00012835" w:rsidP="00F1781D">
      <w:pPr>
        <w:spacing w:after="0" w:line="240" w:lineRule="auto"/>
        <w:jc w:val="both"/>
        <w:rPr>
          <w:rFonts w:ascii="Arial" w:hAnsi="Arial" w:cs="Arial"/>
        </w:rPr>
      </w:pPr>
      <w:r>
        <w:rPr>
          <w:rFonts w:ascii="Arial" w:hAnsi="Arial" w:cs="Arial"/>
        </w:rPr>
        <w:pict w14:anchorId="743D4687">
          <v:rect id="_x0000_i1033" style="width:0;height:1.5pt" o:hralign="center" o:hrstd="t" o:hr="t"/>
        </w:pict>
      </w:r>
    </w:p>
    <w:p w14:paraId="4E3E4306" w14:textId="77777777" w:rsidR="00F1781D" w:rsidRPr="00D11306" w:rsidRDefault="00F1781D" w:rsidP="00F1781D">
      <w:pPr>
        <w:pStyle w:val="Ttulo3"/>
        <w:spacing w:before="0" w:line="240" w:lineRule="auto"/>
        <w:jc w:val="both"/>
        <w:rPr>
          <w:rFonts w:ascii="Arial" w:hAnsi="Arial" w:cs="Arial"/>
          <w:color w:val="auto"/>
          <w:lang w:val="es-CO"/>
        </w:rPr>
      </w:pPr>
      <w:bookmarkStart w:id="7" w:name="Xa078933d6ae0989d5db12c36b03231523422983"/>
      <w:bookmarkEnd w:id="6"/>
      <w:r w:rsidRPr="00D11306">
        <w:rPr>
          <w:rFonts w:ascii="Arial" w:hAnsi="Arial" w:cs="Arial"/>
          <w:color w:val="auto"/>
          <w:lang w:val="es-CO"/>
        </w:rPr>
        <w:t>¿La actividad minera es constante o se realiza por temporadas?</w:t>
      </w:r>
    </w:p>
    <w:p w14:paraId="6D9E99C9" w14:textId="77777777" w:rsidR="00F1781D" w:rsidRDefault="00F1781D" w:rsidP="00F1781D">
      <w:pPr>
        <w:pStyle w:val="FirstParagraph"/>
        <w:spacing w:before="0" w:after="0"/>
        <w:jc w:val="both"/>
        <w:rPr>
          <w:rFonts w:ascii="Arial" w:hAnsi="Arial" w:cs="Arial"/>
          <w:b/>
          <w:bCs/>
          <w:sz w:val="22"/>
          <w:szCs w:val="22"/>
          <w:lang w:val="es-CO"/>
        </w:rPr>
      </w:pPr>
    </w:p>
    <w:p w14:paraId="459E2781" w14:textId="1C185C6E" w:rsidR="00F1781D" w:rsidRPr="00D11306" w:rsidRDefault="00F1781D" w:rsidP="00F1781D">
      <w:pPr>
        <w:pStyle w:val="FirstParagraph"/>
        <w:spacing w:before="0" w:after="0"/>
        <w:jc w:val="bot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“No es a diario, porque el material llega, se va amontonando y cuando ya ven que hay bastante material, ahí es cuando entran con su maquinaria a sacar todo lo que hay.”</w:t>
      </w:r>
    </w:p>
    <w:p w14:paraId="5F5E5009" w14:textId="41B41461" w:rsidR="00F1781D" w:rsidRDefault="00F1781D" w:rsidP="00F1781D">
      <w:pPr>
        <w:spacing w:after="0" w:line="240" w:lineRule="auto"/>
        <w:jc w:val="both"/>
        <w:rPr>
          <w:rFonts w:ascii="Arial" w:hAnsi="Arial" w:cs="Arial"/>
          <w:lang w:val="es-419"/>
        </w:rPr>
      </w:pPr>
    </w:p>
    <w:p w14:paraId="347EAF9F" w14:textId="311689F7" w:rsidR="00F1781D" w:rsidRPr="00F1781D" w:rsidRDefault="00012835" w:rsidP="00F1781D">
      <w:pPr>
        <w:spacing w:after="0" w:line="240" w:lineRule="auto"/>
        <w:jc w:val="both"/>
        <w:rPr>
          <w:rFonts w:ascii="Arial" w:hAnsi="Arial" w:cs="Arial"/>
          <w:lang w:val="es-419"/>
        </w:rPr>
      </w:pPr>
      <w:r>
        <w:rPr>
          <w:rFonts w:ascii="Arial" w:hAnsi="Arial" w:cs="Arial"/>
        </w:rPr>
        <w:pict w14:anchorId="6CA5D62E">
          <v:rect id="_x0000_i1034" style="width:0;height:1.5pt" o:hralign="center" o:hrstd="t" o:hr="t"/>
        </w:pict>
      </w:r>
    </w:p>
    <w:bookmarkEnd w:id="7"/>
    <w:p w14:paraId="403150BF" w14:textId="77777777" w:rsidR="00F1781D" w:rsidRPr="00D11306" w:rsidRDefault="00F1781D" w:rsidP="00F1781D">
      <w:pPr>
        <w:pStyle w:val="Ttulo3"/>
        <w:spacing w:before="0" w:line="240" w:lineRule="auto"/>
        <w:jc w:val="both"/>
        <w:rPr>
          <w:rFonts w:ascii="Arial" w:hAnsi="Arial" w:cs="Arial"/>
          <w:color w:val="auto"/>
          <w:lang w:val="es-CO"/>
        </w:rPr>
      </w:pPr>
      <w:r w:rsidRPr="00D11306">
        <w:rPr>
          <w:rFonts w:ascii="Arial" w:hAnsi="Arial" w:cs="Arial"/>
          <w:color w:val="auto"/>
          <w:lang w:val="es-CO"/>
        </w:rPr>
        <w:lastRenderedPageBreak/>
        <w:t>¿Eso ocurre cuando el río baja y deja material acumulado?</w:t>
      </w:r>
    </w:p>
    <w:p w14:paraId="2EA12E38" w14:textId="77777777" w:rsidR="00F1781D" w:rsidRDefault="00F1781D" w:rsidP="00F1781D">
      <w:pPr>
        <w:pStyle w:val="FirstParagraph"/>
        <w:spacing w:before="0" w:after="0"/>
        <w:jc w:val="both"/>
        <w:rPr>
          <w:rFonts w:ascii="Arial" w:hAnsi="Arial" w:cs="Arial"/>
          <w:b/>
          <w:bCs/>
          <w:sz w:val="22"/>
          <w:szCs w:val="22"/>
          <w:lang w:val="es-CO"/>
        </w:rPr>
      </w:pPr>
    </w:p>
    <w:p w14:paraId="2EAB4585" w14:textId="7B980B6D" w:rsidR="0028666E" w:rsidRPr="00675D3D" w:rsidRDefault="00F1781D" w:rsidP="00675D3D">
      <w:pPr>
        <w:pStyle w:val="FirstParagraph"/>
        <w:spacing w:before="0" w:after="0"/>
        <w:jc w:val="bot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“Sí, cuando el río crece y baja material, entonces ahí entra la maquinaria a hacer eso.”</w:t>
      </w:r>
    </w:p>
    <w:p w14:paraId="11C388A4" w14:textId="77777777" w:rsidR="0028666E" w:rsidRPr="0028666E" w:rsidRDefault="0028666E" w:rsidP="0028666E">
      <w:pPr>
        <w:spacing w:after="0" w:line="240" w:lineRule="auto"/>
        <w:rPr>
          <w:rFonts w:ascii="Arial" w:hAnsi="Arial" w:cs="Arial"/>
          <w:lang w:val="es-419"/>
        </w:rPr>
      </w:pPr>
    </w:p>
    <w:p w14:paraId="7A7FCDA7" w14:textId="4CF6AD6D" w:rsidR="00242292" w:rsidRPr="00F1781D" w:rsidRDefault="00242292" w:rsidP="00F1781D">
      <w:pPr>
        <w:shd w:val="clear" w:color="auto" w:fill="1A3C5A"/>
        <w:spacing w:after="0" w:line="240" w:lineRule="auto"/>
        <w:jc w:val="both"/>
        <w:rPr>
          <w:rFonts w:ascii="Arial" w:hAnsi="Arial" w:cs="Arial"/>
          <w:lang w:val="es-419"/>
        </w:rPr>
      </w:pPr>
      <w:r w:rsidRPr="00242292">
        <w:rPr>
          <w:rFonts w:ascii="Arial" w:hAnsi="Arial" w:cs="Arial"/>
          <w:b/>
          <w:color w:val="FFFFFF"/>
          <w:sz w:val="24"/>
          <w:lang w:val="es-419"/>
        </w:rPr>
        <w:t>III</w:t>
      </w:r>
      <w:r w:rsidRPr="00F1781D">
        <w:rPr>
          <w:rFonts w:ascii="Arial" w:hAnsi="Arial" w:cs="Arial"/>
          <w:b/>
          <w:color w:val="FFFFFF"/>
          <w:lang w:val="es-419"/>
        </w:rPr>
        <w:t>. COMPONENTE HIDROLÓGICO Y DINÁMICA DEL RÍO</w:t>
      </w:r>
    </w:p>
    <w:p w14:paraId="462BCCB0" w14:textId="77777777" w:rsidR="00F1781D" w:rsidRPr="00F1781D" w:rsidRDefault="00F1781D" w:rsidP="00F1781D">
      <w:pPr>
        <w:pStyle w:val="Textoindependiente"/>
        <w:spacing w:after="0" w:line="240" w:lineRule="auto"/>
        <w:jc w:val="both"/>
        <w:rPr>
          <w:rFonts w:ascii="Arial" w:hAnsi="Arial" w:cs="Arial"/>
          <w:lang w:val="es-CO"/>
        </w:rPr>
      </w:pPr>
    </w:p>
    <w:p w14:paraId="195859C0" w14:textId="77777777" w:rsidR="00F1781D" w:rsidRPr="00F1781D" w:rsidRDefault="00F1781D" w:rsidP="00F1781D">
      <w:pPr>
        <w:pStyle w:val="Ttulo3"/>
        <w:spacing w:before="0" w:line="240" w:lineRule="auto"/>
        <w:jc w:val="both"/>
        <w:rPr>
          <w:rFonts w:ascii="Arial" w:hAnsi="Arial" w:cs="Arial"/>
          <w:color w:val="auto"/>
          <w:lang w:val="es-CO"/>
        </w:rPr>
      </w:pPr>
      <w:bookmarkStart w:id="8" w:name="X67bb6495a9f5cb2a5ce73aa9183e9942c5218e5"/>
      <w:r w:rsidRPr="00F1781D">
        <w:rPr>
          <w:rFonts w:ascii="Arial" w:hAnsi="Arial" w:cs="Arial"/>
          <w:color w:val="auto"/>
          <w:lang w:val="es-CO"/>
        </w:rPr>
        <w:t>Usted mencionaba que se formaba una isla natural en la curva del río. ¿Qué función cumplía?</w:t>
      </w:r>
    </w:p>
    <w:p w14:paraId="1DF4820F" w14:textId="77777777" w:rsidR="00F1781D" w:rsidRDefault="00F1781D" w:rsidP="00F1781D">
      <w:pPr>
        <w:pStyle w:val="FirstParagraph"/>
        <w:spacing w:before="0" w:after="0"/>
        <w:jc w:val="both"/>
        <w:rPr>
          <w:rFonts w:ascii="Arial" w:hAnsi="Arial" w:cs="Arial"/>
          <w:b/>
          <w:bCs/>
          <w:sz w:val="22"/>
          <w:szCs w:val="22"/>
          <w:lang w:val="es-CO"/>
        </w:rPr>
      </w:pPr>
    </w:p>
    <w:p w14:paraId="2A90BD54" w14:textId="7665BE6F" w:rsidR="00F1781D" w:rsidRPr="00F1781D" w:rsidRDefault="00F1781D" w:rsidP="00F1781D">
      <w:pPr>
        <w:pStyle w:val="FirstParagraph"/>
        <w:spacing w:before="0" w:after="0"/>
        <w:jc w:val="both"/>
        <w:rPr>
          <w:rFonts w:ascii="Arial" w:hAnsi="Arial" w:cs="Arial"/>
          <w:sz w:val="22"/>
          <w:szCs w:val="22"/>
          <w:lang w:val="es-CO"/>
        </w:rPr>
      </w:pPr>
      <w:r w:rsidRPr="00F1781D">
        <w:rPr>
          <w:rFonts w:ascii="Arial" w:hAnsi="Arial" w:cs="Arial"/>
          <w:b/>
          <w:bCs/>
          <w:sz w:val="22"/>
          <w:szCs w:val="22"/>
          <w:lang w:val="es-CO"/>
        </w:rPr>
        <w:t>Respuesta:</w:t>
      </w:r>
      <w:r w:rsidRPr="00F1781D">
        <w:rPr>
          <w:rFonts w:ascii="Arial" w:hAnsi="Arial" w:cs="Arial"/>
          <w:sz w:val="22"/>
          <w:szCs w:val="22"/>
          <w:lang w:val="es-CO"/>
        </w:rPr>
        <w:t xml:space="preserve"> “Cada que crece el río, mucho material se va quedando en ese sitio y se forma como una isla. Eso es lo que nos protege cuando el río crece demasiado, porque esa isla hace una barrera donde el agua no llega directamente al barranco del barrio.”</w:t>
      </w:r>
    </w:p>
    <w:p w14:paraId="51428E94" w14:textId="72F96890" w:rsidR="00F1781D" w:rsidRPr="00F1781D" w:rsidRDefault="00012835" w:rsidP="00F1781D">
      <w:pPr>
        <w:spacing w:after="0" w:line="240" w:lineRule="auto"/>
        <w:jc w:val="both"/>
        <w:rPr>
          <w:rFonts w:ascii="Arial" w:hAnsi="Arial" w:cs="Arial"/>
        </w:rPr>
      </w:pPr>
      <w:r>
        <w:rPr>
          <w:rFonts w:ascii="Arial" w:hAnsi="Arial" w:cs="Arial"/>
        </w:rPr>
        <w:pict w14:anchorId="65CC8AE5">
          <v:rect id="_x0000_i1035" style="width:0;height:1.5pt" o:hralign="center" o:hrstd="t" o:hr="t"/>
        </w:pict>
      </w:r>
    </w:p>
    <w:p w14:paraId="2E67083F" w14:textId="77777777" w:rsidR="00F1781D" w:rsidRDefault="00F1781D" w:rsidP="00F1781D">
      <w:pPr>
        <w:pStyle w:val="Ttulo3"/>
        <w:spacing w:before="0" w:line="240" w:lineRule="auto"/>
        <w:jc w:val="both"/>
        <w:rPr>
          <w:rFonts w:ascii="Arial" w:hAnsi="Arial" w:cs="Arial"/>
          <w:color w:val="auto"/>
          <w:lang w:val="es-CO"/>
        </w:rPr>
      </w:pPr>
      <w:bookmarkStart w:id="9" w:name="X0c109fae47d98ddc1aa5ba6a4603ad5be318324"/>
      <w:bookmarkEnd w:id="8"/>
    </w:p>
    <w:p w14:paraId="0DBBFB63" w14:textId="38479D37" w:rsidR="00F1781D" w:rsidRPr="00F1781D" w:rsidRDefault="00F1781D" w:rsidP="00F1781D">
      <w:pPr>
        <w:pStyle w:val="Ttulo3"/>
        <w:spacing w:before="0" w:line="240" w:lineRule="auto"/>
        <w:jc w:val="both"/>
        <w:rPr>
          <w:rFonts w:ascii="Arial" w:hAnsi="Arial" w:cs="Arial"/>
          <w:color w:val="auto"/>
          <w:lang w:val="es-CO"/>
        </w:rPr>
      </w:pPr>
      <w:r w:rsidRPr="00F1781D">
        <w:rPr>
          <w:rFonts w:ascii="Arial" w:hAnsi="Arial" w:cs="Arial"/>
          <w:color w:val="auto"/>
          <w:lang w:val="es-CO"/>
        </w:rPr>
        <w:t>¿Qué ocurre cuando retiran esa barrera natural?</w:t>
      </w:r>
    </w:p>
    <w:p w14:paraId="0B2ECD2C" w14:textId="77777777" w:rsidR="00F1781D" w:rsidRDefault="00F1781D" w:rsidP="00F1781D">
      <w:pPr>
        <w:pStyle w:val="FirstParagraph"/>
        <w:spacing w:before="0" w:after="0"/>
        <w:jc w:val="both"/>
        <w:rPr>
          <w:rFonts w:ascii="Arial" w:hAnsi="Arial" w:cs="Arial"/>
          <w:b/>
          <w:bCs/>
          <w:sz w:val="22"/>
          <w:szCs w:val="22"/>
          <w:lang w:val="es-CO"/>
        </w:rPr>
      </w:pPr>
    </w:p>
    <w:p w14:paraId="7FA7BD75" w14:textId="3AE8AC82" w:rsidR="00F1781D" w:rsidRPr="00F1781D" w:rsidRDefault="00F1781D" w:rsidP="00F1781D">
      <w:pPr>
        <w:pStyle w:val="FirstParagraph"/>
        <w:spacing w:before="0" w:after="0"/>
        <w:jc w:val="both"/>
        <w:rPr>
          <w:rFonts w:ascii="Arial" w:hAnsi="Arial" w:cs="Arial"/>
          <w:sz w:val="22"/>
          <w:szCs w:val="22"/>
          <w:lang w:val="es-CO"/>
        </w:rPr>
      </w:pPr>
      <w:r w:rsidRPr="00F1781D">
        <w:rPr>
          <w:rFonts w:ascii="Arial" w:hAnsi="Arial" w:cs="Arial"/>
          <w:b/>
          <w:bCs/>
          <w:sz w:val="22"/>
          <w:szCs w:val="22"/>
          <w:lang w:val="es-CO"/>
        </w:rPr>
        <w:t>Respuesta:</w:t>
      </w:r>
      <w:r w:rsidRPr="00F1781D">
        <w:rPr>
          <w:rFonts w:ascii="Arial" w:hAnsi="Arial" w:cs="Arial"/>
          <w:sz w:val="22"/>
          <w:szCs w:val="22"/>
          <w:lang w:val="es-CO"/>
        </w:rPr>
        <w:t xml:space="preserve"> “Al quitar esa barrera natural queda pelado en pura laja, porque toda esa parte queda sin protección.”</w:t>
      </w:r>
    </w:p>
    <w:p w14:paraId="611C300E" w14:textId="44BCDA66" w:rsidR="00F1781D" w:rsidRPr="009B3387" w:rsidRDefault="00F1781D" w:rsidP="00F1781D">
      <w:pPr>
        <w:spacing w:after="0" w:line="240" w:lineRule="auto"/>
        <w:jc w:val="both"/>
        <w:rPr>
          <w:rFonts w:ascii="Arial" w:hAnsi="Arial" w:cs="Arial"/>
          <w:lang w:val="es-CO"/>
        </w:rPr>
      </w:pPr>
    </w:p>
    <w:p w14:paraId="1C134BFB" w14:textId="45A0A3BF" w:rsidR="00F1781D" w:rsidRPr="00F1781D" w:rsidRDefault="00012835" w:rsidP="00F1781D">
      <w:pPr>
        <w:spacing w:after="0" w:line="240" w:lineRule="auto"/>
        <w:jc w:val="both"/>
        <w:rPr>
          <w:rFonts w:ascii="Arial" w:hAnsi="Arial" w:cs="Arial"/>
        </w:rPr>
      </w:pPr>
      <w:r>
        <w:rPr>
          <w:rFonts w:ascii="Arial" w:hAnsi="Arial" w:cs="Arial"/>
        </w:rPr>
        <w:pict w14:anchorId="292683F2">
          <v:rect id="_x0000_i1036" style="width:0;height:1.5pt" o:hralign="center" o:hrstd="t" o:hr="t"/>
        </w:pict>
      </w:r>
    </w:p>
    <w:p w14:paraId="7F04103A" w14:textId="77777777" w:rsidR="00F1781D" w:rsidRDefault="00F1781D" w:rsidP="00F1781D">
      <w:pPr>
        <w:pStyle w:val="Ttulo3"/>
        <w:spacing w:before="0" w:line="240" w:lineRule="auto"/>
        <w:jc w:val="both"/>
        <w:rPr>
          <w:rFonts w:ascii="Arial" w:hAnsi="Arial" w:cs="Arial"/>
          <w:color w:val="auto"/>
          <w:lang w:val="es-CO"/>
        </w:rPr>
      </w:pPr>
      <w:bookmarkStart w:id="10" w:name="cómo-está-afectando-eso-al-barrio"/>
      <w:bookmarkEnd w:id="9"/>
    </w:p>
    <w:p w14:paraId="116C8159" w14:textId="3EB69F24" w:rsidR="00F1781D" w:rsidRPr="00F1781D" w:rsidRDefault="00F1781D" w:rsidP="00F1781D">
      <w:pPr>
        <w:pStyle w:val="Ttulo3"/>
        <w:spacing w:before="0" w:line="240" w:lineRule="auto"/>
        <w:jc w:val="both"/>
        <w:rPr>
          <w:rFonts w:ascii="Arial" w:hAnsi="Arial" w:cs="Arial"/>
          <w:color w:val="auto"/>
          <w:lang w:val="es-CO"/>
        </w:rPr>
      </w:pPr>
      <w:r w:rsidRPr="00F1781D">
        <w:rPr>
          <w:rFonts w:ascii="Arial" w:hAnsi="Arial" w:cs="Arial"/>
          <w:color w:val="auto"/>
          <w:lang w:val="es-CO"/>
        </w:rPr>
        <w:t>¿Cómo está afectando eso al barrio?</w:t>
      </w:r>
    </w:p>
    <w:p w14:paraId="1851BDE9" w14:textId="77777777" w:rsidR="00F1781D" w:rsidRDefault="00F1781D" w:rsidP="00F1781D">
      <w:pPr>
        <w:pStyle w:val="FirstParagraph"/>
        <w:spacing w:before="0" w:after="0"/>
        <w:jc w:val="both"/>
        <w:rPr>
          <w:rFonts w:ascii="Arial" w:hAnsi="Arial" w:cs="Arial"/>
          <w:b/>
          <w:bCs/>
          <w:sz w:val="22"/>
          <w:szCs w:val="22"/>
          <w:lang w:val="es-CO"/>
        </w:rPr>
      </w:pPr>
    </w:p>
    <w:p w14:paraId="76E13ADF" w14:textId="12FB46F1" w:rsidR="00F1781D" w:rsidRPr="00675D3D" w:rsidRDefault="00F1781D" w:rsidP="00675D3D">
      <w:pPr>
        <w:pStyle w:val="FirstParagraph"/>
        <w:spacing w:before="0" w:after="0"/>
        <w:jc w:val="both"/>
        <w:rPr>
          <w:rFonts w:ascii="Arial" w:hAnsi="Arial" w:cs="Arial"/>
          <w:sz w:val="22"/>
          <w:szCs w:val="22"/>
          <w:lang w:val="es-CO"/>
        </w:rPr>
      </w:pPr>
      <w:r w:rsidRPr="00F1781D">
        <w:rPr>
          <w:rFonts w:ascii="Arial" w:hAnsi="Arial" w:cs="Arial"/>
          <w:b/>
          <w:bCs/>
          <w:sz w:val="22"/>
          <w:szCs w:val="22"/>
          <w:lang w:val="es-CO"/>
        </w:rPr>
        <w:t>Respuesta:</w:t>
      </w:r>
      <w:r w:rsidRPr="00F1781D">
        <w:rPr>
          <w:rFonts w:ascii="Arial" w:hAnsi="Arial" w:cs="Arial"/>
          <w:sz w:val="22"/>
          <w:szCs w:val="22"/>
          <w:lang w:val="es-CO"/>
        </w:rPr>
        <w:t xml:space="preserve"> “Aquí nos está afectando porque tenemos los terrenos de la caseta comunal que quedan en toda la curva y otras casas que hacen parte de la avenida Gaitán. El río va socavando y ya se nos ha llevado una palma grande, un árbol muy grande, otros árboles y también las matas de guadua que tenemos.”</w:t>
      </w:r>
    </w:p>
    <w:p w14:paraId="5C762190" w14:textId="11913662" w:rsidR="00F1781D" w:rsidRPr="00F1781D" w:rsidRDefault="00012835" w:rsidP="00F1781D">
      <w:pPr>
        <w:spacing w:after="0" w:line="240" w:lineRule="auto"/>
        <w:jc w:val="both"/>
        <w:rPr>
          <w:rFonts w:ascii="Arial" w:hAnsi="Arial" w:cs="Arial"/>
        </w:rPr>
      </w:pPr>
      <w:r>
        <w:rPr>
          <w:rFonts w:ascii="Arial" w:hAnsi="Arial" w:cs="Arial"/>
        </w:rPr>
        <w:pict w14:anchorId="5B70CDBA">
          <v:rect id="_x0000_i1037" style="width:0;height:1.5pt" o:hralign="center" o:hrstd="t" o:hr="t"/>
        </w:pict>
      </w:r>
    </w:p>
    <w:p w14:paraId="50F79285" w14:textId="77777777" w:rsidR="00F1781D" w:rsidRDefault="00F1781D" w:rsidP="00F1781D">
      <w:pPr>
        <w:pStyle w:val="Ttulo3"/>
        <w:spacing w:before="0" w:line="240" w:lineRule="auto"/>
        <w:jc w:val="both"/>
        <w:rPr>
          <w:rFonts w:ascii="Arial" w:hAnsi="Arial" w:cs="Arial"/>
          <w:color w:val="auto"/>
          <w:lang w:val="es-CO"/>
        </w:rPr>
      </w:pPr>
      <w:bookmarkStart w:id="11" w:name="Xc122e8eaa646a9086d006ef8bebfbb28535546d"/>
      <w:bookmarkEnd w:id="10"/>
    </w:p>
    <w:p w14:paraId="3AF2848E" w14:textId="0AE010F7" w:rsidR="00F1781D" w:rsidRPr="00F1781D" w:rsidRDefault="00F1781D" w:rsidP="00F1781D">
      <w:pPr>
        <w:pStyle w:val="Ttulo3"/>
        <w:spacing w:before="0" w:line="240" w:lineRule="auto"/>
        <w:jc w:val="both"/>
        <w:rPr>
          <w:rFonts w:ascii="Arial" w:hAnsi="Arial" w:cs="Arial"/>
          <w:color w:val="auto"/>
          <w:lang w:val="es-CO"/>
        </w:rPr>
      </w:pPr>
      <w:r w:rsidRPr="00F1781D">
        <w:rPr>
          <w:rFonts w:ascii="Arial" w:hAnsi="Arial" w:cs="Arial"/>
          <w:color w:val="auto"/>
          <w:lang w:val="es-CO"/>
        </w:rPr>
        <w:t>¿Se está perdiendo el material vegetal que sostiene el barranco?</w:t>
      </w:r>
    </w:p>
    <w:p w14:paraId="2DCAC4FC" w14:textId="77777777" w:rsidR="00F1781D" w:rsidRDefault="00F1781D" w:rsidP="00F1781D">
      <w:pPr>
        <w:pStyle w:val="FirstParagraph"/>
        <w:spacing w:before="0" w:after="0"/>
        <w:jc w:val="both"/>
        <w:rPr>
          <w:rFonts w:ascii="Arial" w:hAnsi="Arial" w:cs="Arial"/>
          <w:b/>
          <w:bCs/>
          <w:sz w:val="22"/>
          <w:szCs w:val="22"/>
          <w:lang w:val="es-CO"/>
        </w:rPr>
      </w:pPr>
    </w:p>
    <w:p w14:paraId="04D3FD01" w14:textId="69EFC0F7" w:rsidR="00F1781D" w:rsidRPr="00F1781D" w:rsidRDefault="00F1781D" w:rsidP="00F1781D">
      <w:pPr>
        <w:pStyle w:val="FirstParagraph"/>
        <w:spacing w:before="0" w:after="0"/>
        <w:jc w:val="both"/>
        <w:rPr>
          <w:rFonts w:ascii="Arial" w:hAnsi="Arial" w:cs="Arial"/>
          <w:sz w:val="22"/>
          <w:szCs w:val="22"/>
          <w:lang w:val="es-CO"/>
        </w:rPr>
      </w:pPr>
      <w:r w:rsidRPr="00F1781D">
        <w:rPr>
          <w:rFonts w:ascii="Arial" w:hAnsi="Arial" w:cs="Arial"/>
          <w:b/>
          <w:bCs/>
          <w:sz w:val="22"/>
          <w:szCs w:val="22"/>
          <w:lang w:val="es-CO"/>
        </w:rPr>
        <w:t>Respuesta:</w:t>
      </w:r>
      <w:r w:rsidRPr="00F1781D">
        <w:rPr>
          <w:rFonts w:ascii="Arial" w:hAnsi="Arial" w:cs="Arial"/>
          <w:sz w:val="22"/>
          <w:szCs w:val="22"/>
          <w:lang w:val="es-CO"/>
        </w:rPr>
        <w:t xml:space="preserve"> “Sí señor. Se está llevando el material vegetal que sostiene el barranco.”</w:t>
      </w:r>
    </w:p>
    <w:p w14:paraId="539DB26E" w14:textId="1E8828BC" w:rsidR="00F1781D" w:rsidRPr="009B3387" w:rsidRDefault="00F1781D" w:rsidP="00F1781D">
      <w:pPr>
        <w:spacing w:after="0" w:line="240" w:lineRule="auto"/>
        <w:jc w:val="both"/>
        <w:rPr>
          <w:rFonts w:ascii="Arial" w:hAnsi="Arial" w:cs="Arial"/>
          <w:lang w:val="es-CO"/>
        </w:rPr>
      </w:pPr>
    </w:p>
    <w:p w14:paraId="688F6D8A" w14:textId="1A4978C3" w:rsidR="00F1781D" w:rsidRPr="00F1781D" w:rsidRDefault="00012835" w:rsidP="00F1781D">
      <w:pPr>
        <w:spacing w:after="0" w:line="240" w:lineRule="auto"/>
        <w:jc w:val="both"/>
        <w:rPr>
          <w:rFonts w:ascii="Arial" w:hAnsi="Arial" w:cs="Arial"/>
        </w:rPr>
      </w:pPr>
      <w:r>
        <w:rPr>
          <w:rFonts w:ascii="Arial" w:hAnsi="Arial" w:cs="Arial"/>
        </w:rPr>
        <w:pict w14:anchorId="38331215">
          <v:rect id="_x0000_i1038" style="width:0;height:1.5pt" o:hralign="center" o:hrstd="t" o:hr="t"/>
        </w:pict>
      </w:r>
    </w:p>
    <w:p w14:paraId="1D40D67A" w14:textId="77777777" w:rsidR="00F1781D" w:rsidRDefault="00F1781D" w:rsidP="00F1781D">
      <w:pPr>
        <w:pStyle w:val="Ttulo3"/>
        <w:spacing w:before="0" w:line="240" w:lineRule="auto"/>
        <w:jc w:val="both"/>
        <w:rPr>
          <w:rFonts w:ascii="Arial" w:hAnsi="Arial" w:cs="Arial"/>
          <w:color w:val="auto"/>
          <w:lang w:val="es-CO"/>
        </w:rPr>
      </w:pPr>
      <w:bookmarkStart w:id="12" w:name="Xef3da6318ba3f980b911ffa1bb30f317abe3832"/>
      <w:bookmarkEnd w:id="11"/>
    </w:p>
    <w:p w14:paraId="63D30019" w14:textId="0FAA8F1C" w:rsidR="00F1781D" w:rsidRPr="00F1781D" w:rsidRDefault="00F1781D" w:rsidP="00F1781D">
      <w:pPr>
        <w:pStyle w:val="Ttulo3"/>
        <w:spacing w:before="0" w:line="240" w:lineRule="auto"/>
        <w:jc w:val="both"/>
        <w:rPr>
          <w:rFonts w:ascii="Arial" w:hAnsi="Arial" w:cs="Arial"/>
          <w:color w:val="auto"/>
          <w:lang w:val="es-CO"/>
        </w:rPr>
      </w:pPr>
      <w:r w:rsidRPr="00F1781D">
        <w:rPr>
          <w:rFonts w:ascii="Arial" w:hAnsi="Arial" w:cs="Arial"/>
          <w:color w:val="auto"/>
          <w:lang w:val="es-CO"/>
        </w:rPr>
        <w:t>¿Las viviendas también están siendo afectadas?</w:t>
      </w:r>
    </w:p>
    <w:p w14:paraId="045F2A1C" w14:textId="77777777" w:rsidR="00F1781D" w:rsidRDefault="00F1781D" w:rsidP="00F1781D">
      <w:pPr>
        <w:pStyle w:val="FirstParagraph"/>
        <w:spacing w:before="0" w:after="0"/>
        <w:jc w:val="both"/>
        <w:rPr>
          <w:rFonts w:ascii="Arial" w:hAnsi="Arial" w:cs="Arial"/>
          <w:b/>
          <w:bCs/>
          <w:sz w:val="22"/>
          <w:szCs w:val="22"/>
          <w:lang w:val="es-CO"/>
        </w:rPr>
      </w:pPr>
    </w:p>
    <w:p w14:paraId="30B7ACA1" w14:textId="5EDAA0FE" w:rsidR="00F1781D" w:rsidRPr="00F1781D" w:rsidRDefault="00F1781D" w:rsidP="00F1781D">
      <w:pPr>
        <w:pStyle w:val="FirstParagraph"/>
        <w:spacing w:before="0" w:after="0"/>
        <w:jc w:val="both"/>
        <w:rPr>
          <w:rFonts w:ascii="Arial" w:hAnsi="Arial" w:cs="Arial"/>
          <w:sz w:val="22"/>
          <w:szCs w:val="22"/>
          <w:lang w:val="es-CO"/>
        </w:rPr>
      </w:pPr>
      <w:r w:rsidRPr="00F1781D">
        <w:rPr>
          <w:rFonts w:ascii="Arial" w:hAnsi="Arial" w:cs="Arial"/>
          <w:b/>
          <w:bCs/>
          <w:sz w:val="22"/>
          <w:szCs w:val="22"/>
          <w:lang w:val="es-CO"/>
        </w:rPr>
        <w:t>Respuesta:</w:t>
      </w:r>
      <w:r w:rsidRPr="00F1781D">
        <w:rPr>
          <w:rFonts w:ascii="Arial" w:hAnsi="Arial" w:cs="Arial"/>
          <w:sz w:val="22"/>
          <w:szCs w:val="22"/>
          <w:lang w:val="es-CO"/>
        </w:rPr>
        <w:t xml:space="preserve"> “Las casas también están afectadas. Más o menos unas tres o cuatro casas ya tienen problemas. Inclusive una vecina me comentó que los baños ya se le estaban cuarteando porque el terreno estaba cediendo.”</w:t>
      </w:r>
    </w:p>
    <w:p w14:paraId="62DAA452" w14:textId="77777777" w:rsidR="00F1781D" w:rsidRPr="009B3387" w:rsidRDefault="00F1781D" w:rsidP="00F1781D">
      <w:pPr>
        <w:spacing w:after="0" w:line="240" w:lineRule="auto"/>
        <w:jc w:val="both"/>
        <w:rPr>
          <w:rFonts w:ascii="Arial" w:hAnsi="Arial" w:cs="Arial"/>
          <w:lang w:val="es-CO"/>
        </w:rPr>
      </w:pPr>
    </w:p>
    <w:p w14:paraId="11666566" w14:textId="3397D532" w:rsidR="00F1781D" w:rsidRPr="00F1781D" w:rsidRDefault="00012835" w:rsidP="00F1781D">
      <w:pPr>
        <w:spacing w:after="0" w:line="240" w:lineRule="auto"/>
        <w:jc w:val="both"/>
        <w:rPr>
          <w:rFonts w:ascii="Arial" w:hAnsi="Arial" w:cs="Arial"/>
        </w:rPr>
      </w:pPr>
      <w:r>
        <w:rPr>
          <w:rFonts w:ascii="Arial" w:hAnsi="Arial" w:cs="Arial"/>
        </w:rPr>
        <w:pict w14:anchorId="673EE9DF">
          <v:rect id="_x0000_i1039" style="width:0;height:1.5pt" o:hralign="center" o:hrstd="t" o:hr="t"/>
        </w:pict>
      </w:r>
    </w:p>
    <w:p w14:paraId="204CA36B" w14:textId="77777777" w:rsidR="00F1781D" w:rsidRPr="00F1781D" w:rsidRDefault="00F1781D" w:rsidP="00F1781D">
      <w:pPr>
        <w:pStyle w:val="Ttulo3"/>
        <w:spacing w:before="0" w:line="240" w:lineRule="auto"/>
        <w:jc w:val="both"/>
        <w:rPr>
          <w:rFonts w:ascii="Arial" w:hAnsi="Arial" w:cs="Arial"/>
          <w:color w:val="auto"/>
          <w:lang w:val="es-CO"/>
        </w:rPr>
      </w:pPr>
      <w:bookmarkStart w:id="13" w:name="Xe4bfe3a6e8941debd28ea32fc831f8f4c989ad8"/>
      <w:bookmarkEnd w:id="12"/>
      <w:r w:rsidRPr="00F1781D">
        <w:rPr>
          <w:rFonts w:ascii="Arial" w:hAnsi="Arial" w:cs="Arial"/>
          <w:color w:val="auto"/>
          <w:lang w:val="es-CO"/>
        </w:rPr>
        <w:t>¿La maquinaria también afecta la otra orilla del río?</w:t>
      </w:r>
    </w:p>
    <w:p w14:paraId="5E1FDCBF" w14:textId="77777777" w:rsidR="00F1781D" w:rsidRDefault="00F1781D" w:rsidP="00F1781D">
      <w:pPr>
        <w:pStyle w:val="FirstParagraph"/>
        <w:spacing w:before="0" w:after="0"/>
        <w:jc w:val="both"/>
        <w:rPr>
          <w:rFonts w:ascii="Arial" w:hAnsi="Arial" w:cs="Arial"/>
          <w:b/>
          <w:bCs/>
          <w:sz w:val="22"/>
          <w:szCs w:val="22"/>
          <w:lang w:val="es-CO"/>
        </w:rPr>
      </w:pPr>
    </w:p>
    <w:p w14:paraId="3725FD8A" w14:textId="7B0085F4" w:rsidR="00F1781D" w:rsidRPr="00F1781D" w:rsidRDefault="00F1781D" w:rsidP="00F1781D">
      <w:pPr>
        <w:pStyle w:val="FirstParagraph"/>
        <w:spacing w:before="0" w:after="0"/>
        <w:jc w:val="both"/>
        <w:rPr>
          <w:rFonts w:ascii="Arial" w:hAnsi="Arial" w:cs="Arial"/>
          <w:sz w:val="22"/>
          <w:szCs w:val="22"/>
        </w:rPr>
      </w:pPr>
      <w:r w:rsidRPr="00F1781D">
        <w:rPr>
          <w:rFonts w:ascii="Arial" w:hAnsi="Arial" w:cs="Arial"/>
          <w:b/>
          <w:bCs/>
          <w:sz w:val="22"/>
          <w:szCs w:val="22"/>
          <w:lang w:val="es-CO"/>
        </w:rPr>
        <w:t>Respuesta:</w:t>
      </w:r>
      <w:r w:rsidRPr="00F1781D">
        <w:rPr>
          <w:rFonts w:ascii="Arial" w:hAnsi="Arial" w:cs="Arial"/>
          <w:sz w:val="22"/>
          <w:szCs w:val="22"/>
          <w:lang w:val="es-CO"/>
        </w:rPr>
        <w:t xml:space="preserve"> “Sí. En una ocasión miré que la retroexcavadora arrastraba y jalaba la parte del barranco hacia el otro lado. </w:t>
      </w:r>
      <w:proofErr w:type="spellStart"/>
      <w:r w:rsidRPr="00F1781D">
        <w:rPr>
          <w:rFonts w:ascii="Arial" w:hAnsi="Arial" w:cs="Arial"/>
          <w:sz w:val="22"/>
          <w:szCs w:val="22"/>
        </w:rPr>
        <w:t>También</w:t>
      </w:r>
      <w:proofErr w:type="spellEnd"/>
      <w:r w:rsidRPr="00F1781D">
        <w:rPr>
          <w:rFonts w:ascii="Arial" w:hAnsi="Arial" w:cs="Arial"/>
          <w:sz w:val="22"/>
          <w:szCs w:val="22"/>
        </w:rPr>
        <w:t xml:space="preserve"> está </w:t>
      </w:r>
      <w:proofErr w:type="spellStart"/>
      <w:r w:rsidRPr="00F1781D">
        <w:rPr>
          <w:rFonts w:ascii="Arial" w:hAnsi="Arial" w:cs="Arial"/>
          <w:sz w:val="22"/>
          <w:szCs w:val="22"/>
        </w:rPr>
        <w:t>erosionando</w:t>
      </w:r>
      <w:proofErr w:type="spellEnd"/>
      <w:r w:rsidRPr="00F1781D">
        <w:rPr>
          <w:rFonts w:ascii="Arial" w:hAnsi="Arial" w:cs="Arial"/>
          <w:sz w:val="22"/>
          <w:szCs w:val="22"/>
        </w:rPr>
        <w:t xml:space="preserve"> y </w:t>
      </w:r>
      <w:proofErr w:type="spellStart"/>
      <w:r w:rsidRPr="00F1781D">
        <w:rPr>
          <w:rFonts w:ascii="Arial" w:hAnsi="Arial" w:cs="Arial"/>
          <w:sz w:val="22"/>
          <w:szCs w:val="22"/>
        </w:rPr>
        <w:t>socavando</w:t>
      </w:r>
      <w:proofErr w:type="spellEnd"/>
      <w:r w:rsidRPr="00F1781D">
        <w:rPr>
          <w:rFonts w:ascii="Arial" w:hAnsi="Arial" w:cs="Arial"/>
          <w:sz w:val="22"/>
          <w:szCs w:val="22"/>
        </w:rPr>
        <w:t xml:space="preserve"> </w:t>
      </w:r>
      <w:proofErr w:type="spellStart"/>
      <w:r w:rsidRPr="00F1781D">
        <w:rPr>
          <w:rFonts w:ascii="Arial" w:hAnsi="Arial" w:cs="Arial"/>
          <w:sz w:val="22"/>
          <w:szCs w:val="22"/>
        </w:rPr>
        <w:t>esa</w:t>
      </w:r>
      <w:proofErr w:type="spellEnd"/>
      <w:r w:rsidRPr="00F1781D">
        <w:rPr>
          <w:rFonts w:ascii="Arial" w:hAnsi="Arial" w:cs="Arial"/>
          <w:sz w:val="22"/>
          <w:szCs w:val="22"/>
        </w:rPr>
        <w:t xml:space="preserve"> </w:t>
      </w:r>
      <w:proofErr w:type="spellStart"/>
      <w:r w:rsidRPr="00F1781D">
        <w:rPr>
          <w:rFonts w:ascii="Arial" w:hAnsi="Arial" w:cs="Arial"/>
          <w:sz w:val="22"/>
          <w:szCs w:val="22"/>
        </w:rPr>
        <w:t>parte</w:t>
      </w:r>
      <w:proofErr w:type="spellEnd"/>
      <w:r w:rsidRPr="00F1781D">
        <w:rPr>
          <w:rFonts w:ascii="Arial" w:hAnsi="Arial" w:cs="Arial"/>
          <w:sz w:val="22"/>
          <w:szCs w:val="22"/>
        </w:rPr>
        <w:t>.”</w:t>
      </w:r>
    </w:p>
    <w:p w14:paraId="16FA61D7" w14:textId="77777777" w:rsidR="00F1781D" w:rsidRDefault="00F1781D" w:rsidP="00F1781D">
      <w:pPr>
        <w:spacing w:after="0" w:line="240" w:lineRule="auto"/>
        <w:jc w:val="both"/>
        <w:rPr>
          <w:rFonts w:ascii="Arial" w:hAnsi="Arial" w:cs="Arial"/>
        </w:rPr>
      </w:pPr>
    </w:p>
    <w:p w14:paraId="477C5D6A" w14:textId="78DED0BA" w:rsidR="00F1781D" w:rsidRPr="00F1781D" w:rsidRDefault="00012835" w:rsidP="00F1781D">
      <w:pPr>
        <w:spacing w:after="0" w:line="240" w:lineRule="auto"/>
        <w:jc w:val="both"/>
        <w:rPr>
          <w:rFonts w:ascii="Arial" w:hAnsi="Arial" w:cs="Arial"/>
        </w:rPr>
      </w:pPr>
      <w:r>
        <w:rPr>
          <w:rFonts w:ascii="Arial" w:hAnsi="Arial" w:cs="Arial"/>
        </w:rPr>
        <w:pict w14:anchorId="3845A1C0">
          <v:rect id="_x0000_i1040" style="width:0;height:1.5pt" o:hralign="center" o:hrstd="t" o:hr="t"/>
        </w:pict>
      </w:r>
    </w:p>
    <w:bookmarkEnd w:id="13"/>
    <w:p w14:paraId="5FDBB4CC" w14:textId="77777777" w:rsidR="00675D3D" w:rsidRDefault="00675D3D" w:rsidP="00F1781D">
      <w:pPr>
        <w:pStyle w:val="Ttulo3"/>
        <w:spacing w:before="0" w:line="240" w:lineRule="auto"/>
        <w:jc w:val="both"/>
        <w:rPr>
          <w:rFonts w:ascii="Arial" w:hAnsi="Arial" w:cs="Arial"/>
          <w:color w:val="auto"/>
          <w:lang w:val="es-CO"/>
        </w:rPr>
      </w:pPr>
    </w:p>
    <w:p w14:paraId="091893E3" w14:textId="4CDD4638" w:rsidR="00F1781D" w:rsidRPr="00F1781D" w:rsidRDefault="00F1781D" w:rsidP="00F1781D">
      <w:pPr>
        <w:pStyle w:val="Ttulo3"/>
        <w:spacing w:before="0" w:line="240" w:lineRule="auto"/>
        <w:jc w:val="both"/>
        <w:rPr>
          <w:rFonts w:ascii="Arial" w:hAnsi="Arial" w:cs="Arial"/>
          <w:color w:val="auto"/>
          <w:lang w:val="es-CO"/>
        </w:rPr>
      </w:pPr>
      <w:r w:rsidRPr="00F1781D">
        <w:rPr>
          <w:rFonts w:ascii="Arial" w:hAnsi="Arial" w:cs="Arial"/>
          <w:color w:val="auto"/>
          <w:lang w:val="es-CO"/>
        </w:rPr>
        <w:t>¿Existe riesgo para más viviendas río abajo?</w:t>
      </w:r>
    </w:p>
    <w:p w14:paraId="684680EB" w14:textId="77777777" w:rsidR="00F1781D" w:rsidRDefault="00F1781D" w:rsidP="00F1781D">
      <w:pPr>
        <w:pStyle w:val="FirstParagraph"/>
        <w:spacing w:before="0" w:after="0"/>
        <w:jc w:val="both"/>
        <w:rPr>
          <w:rFonts w:ascii="Arial" w:hAnsi="Arial" w:cs="Arial"/>
          <w:b/>
          <w:bCs/>
          <w:sz w:val="22"/>
          <w:szCs w:val="22"/>
          <w:lang w:val="es-CO"/>
        </w:rPr>
      </w:pPr>
    </w:p>
    <w:p w14:paraId="0EEE1FEB" w14:textId="341016C6" w:rsidR="00F1781D" w:rsidRPr="00F1781D" w:rsidRDefault="00F1781D" w:rsidP="00F1781D">
      <w:pPr>
        <w:pStyle w:val="FirstParagraph"/>
        <w:spacing w:before="0" w:after="0"/>
        <w:jc w:val="both"/>
        <w:rPr>
          <w:rFonts w:ascii="Arial" w:hAnsi="Arial" w:cs="Arial"/>
          <w:sz w:val="22"/>
          <w:szCs w:val="22"/>
          <w:lang w:val="es-CO"/>
        </w:rPr>
      </w:pPr>
      <w:r w:rsidRPr="00F1781D">
        <w:rPr>
          <w:rFonts w:ascii="Arial" w:hAnsi="Arial" w:cs="Arial"/>
          <w:b/>
          <w:bCs/>
          <w:sz w:val="22"/>
          <w:szCs w:val="22"/>
          <w:lang w:val="es-CO"/>
        </w:rPr>
        <w:t>Respuesta:</w:t>
      </w:r>
      <w:r w:rsidRPr="00F1781D">
        <w:rPr>
          <w:rFonts w:ascii="Arial" w:hAnsi="Arial" w:cs="Arial"/>
          <w:sz w:val="22"/>
          <w:szCs w:val="22"/>
          <w:lang w:val="es-CO"/>
        </w:rPr>
        <w:t xml:space="preserve"> “Sí. Otras casas también están en riesgo porque el terreno ya se les ha desbarrancado y ya casi llega a las cocinas.”</w:t>
      </w:r>
    </w:p>
    <w:p w14:paraId="23F8F3E7" w14:textId="77777777" w:rsidR="00F1781D" w:rsidRPr="0028666E" w:rsidRDefault="00F1781D" w:rsidP="0028666E">
      <w:pPr>
        <w:spacing w:after="0" w:line="240" w:lineRule="auto"/>
        <w:jc w:val="both"/>
        <w:rPr>
          <w:rFonts w:ascii="Arial" w:hAnsi="Arial" w:cs="Arial"/>
          <w:b/>
          <w:bCs/>
          <w:lang w:val="es-419"/>
        </w:rPr>
      </w:pPr>
    </w:p>
    <w:p w14:paraId="2E681F5E" w14:textId="77777777" w:rsidR="00242292" w:rsidRPr="0028666E" w:rsidRDefault="00242292" w:rsidP="0028666E">
      <w:pPr>
        <w:spacing w:after="0" w:line="240" w:lineRule="auto"/>
        <w:jc w:val="both"/>
        <w:rPr>
          <w:rFonts w:ascii="Arial" w:hAnsi="Arial" w:cs="Arial"/>
          <w:b/>
          <w:bCs/>
          <w:lang w:val="es-419"/>
        </w:rPr>
      </w:pPr>
    </w:p>
    <w:p w14:paraId="2D877604" w14:textId="0AB3E9E1" w:rsidR="00436929" w:rsidRPr="00675D3D" w:rsidRDefault="00242292" w:rsidP="00675D3D">
      <w:pPr>
        <w:shd w:val="clear" w:color="auto" w:fill="1A3C5A"/>
        <w:rPr>
          <w:rFonts w:ascii="Arial" w:hAnsi="Arial" w:cs="Arial"/>
          <w:lang w:val="es-419"/>
        </w:rPr>
      </w:pPr>
      <w:r w:rsidRPr="00242292">
        <w:rPr>
          <w:rFonts w:ascii="Arial" w:hAnsi="Arial" w:cs="Arial"/>
          <w:b/>
          <w:color w:val="FFFFFF"/>
          <w:sz w:val="24"/>
          <w:lang w:val="es-419"/>
        </w:rPr>
        <w:t>IV. COMPONENTE DE BIODIVERSIDAD Y ECOSISTEMAS</w:t>
      </w:r>
    </w:p>
    <w:p w14:paraId="61CE7710" w14:textId="77777777" w:rsidR="00F1781D" w:rsidRPr="00D11306" w:rsidRDefault="00F1781D" w:rsidP="00F1781D">
      <w:pPr>
        <w:pStyle w:val="Ttulo3"/>
        <w:rPr>
          <w:rFonts w:ascii="Arial" w:hAnsi="Arial" w:cs="Arial"/>
          <w:color w:val="auto"/>
          <w:lang w:val="es-CO"/>
        </w:rPr>
      </w:pPr>
      <w:bookmarkStart w:id="14" w:name="cómo-era-anteriormente-el-río-hacha"/>
      <w:r w:rsidRPr="00D11306">
        <w:rPr>
          <w:rFonts w:ascii="Arial" w:hAnsi="Arial" w:cs="Arial"/>
          <w:color w:val="auto"/>
          <w:lang w:val="es-CO"/>
        </w:rPr>
        <w:t>¿Cómo era anteriormente el río Hacha?</w:t>
      </w:r>
    </w:p>
    <w:p w14:paraId="48BA88F6" w14:textId="77777777" w:rsidR="00F1781D" w:rsidRPr="00D11306" w:rsidRDefault="00F1781D" w:rsidP="00F1781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“Anteriormente este río era muy rico en pescado. Había mucho bocachico, cucha, sardina y subienda de dorada. Yo venía a pescar acá, en la parte de arriba donde llamaban el Remolino, y uno cogía sardina grande, cheo, cucha y otras especies.”</w:t>
      </w:r>
    </w:p>
    <w:p w14:paraId="372531A4" w14:textId="104EC0C3" w:rsidR="00F1781D" w:rsidRPr="00D11306" w:rsidRDefault="00012835" w:rsidP="00F1781D">
      <w:pPr>
        <w:rPr>
          <w:rFonts w:ascii="Arial" w:hAnsi="Arial" w:cs="Arial"/>
        </w:rPr>
      </w:pPr>
      <w:r>
        <w:rPr>
          <w:rFonts w:ascii="Arial" w:hAnsi="Arial" w:cs="Arial"/>
        </w:rPr>
        <w:pict w14:anchorId="58A6C134">
          <v:rect id="_x0000_i1041" style="width:0;height:1.5pt" o:hralign="center" o:hrstd="t" o:hr="t"/>
        </w:pict>
      </w:r>
    </w:p>
    <w:p w14:paraId="28EE261D" w14:textId="77777777" w:rsidR="00F1781D" w:rsidRPr="00D11306" w:rsidRDefault="00F1781D" w:rsidP="00F1781D">
      <w:pPr>
        <w:pStyle w:val="Ttulo3"/>
        <w:rPr>
          <w:rFonts w:ascii="Arial" w:hAnsi="Arial" w:cs="Arial"/>
          <w:color w:val="auto"/>
          <w:lang w:val="es-CO"/>
        </w:rPr>
      </w:pPr>
      <w:bookmarkStart w:id="15" w:name="qué-ha-pasado-con-esas-especies"/>
      <w:bookmarkEnd w:id="14"/>
      <w:r w:rsidRPr="00D11306">
        <w:rPr>
          <w:rFonts w:ascii="Arial" w:hAnsi="Arial" w:cs="Arial"/>
          <w:color w:val="auto"/>
          <w:lang w:val="es-CO"/>
        </w:rPr>
        <w:t>¿Qué ha pasado con esas especies?</w:t>
      </w:r>
    </w:p>
    <w:p w14:paraId="5338EF97" w14:textId="77777777" w:rsidR="00F1781D" w:rsidRPr="00D11306" w:rsidRDefault="00F1781D" w:rsidP="00F1781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“Con la problemática de la extracción de piedras y material, esas especies prácticamente están desapareciendo. Ya casi no se ven y es muy difícil encontrarlas.”</w:t>
      </w:r>
    </w:p>
    <w:p w14:paraId="4A4C5184" w14:textId="007D0EA0" w:rsidR="00F1781D" w:rsidRPr="00D11306" w:rsidRDefault="00012835" w:rsidP="00F1781D">
      <w:pPr>
        <w:rPr>
          <w:rFonts w:ascii="Arial" w:hAnsi="Arial" w:cs="Arial"/>
        </w:rPr>
      </w:pPr>
      <w:r>
        <w:rPr>
          <w:rFonts w:ascii="Arial" w:hAnsi="Arial" w:cs="Arial"/>
        </w:rPr>
        <w:pict w14:anchorId="4158A349">
          <v:rect id="_x0000_i1042" style="width:0;height:1.5pt" o:hralign="center" o:hrstd="t" o:hr="t"/>
        </w:pict>
      </w:r>
    </w:p>
    <w:p w14:paraId="6CE010BD" w14:textId="77777777" w:rsidR="00F1781D" w:rsidRPr="00D11306" w:rsidRDefault="00F1781D" w:rsidP="00F1781D">
      <w:pPr>
        <w:pStyle w:val="Ttulo3"/>
        <w:rPr>
          <w:rFonts w:ascii="Arial" w:hAnsi="Arial" w:cs="Arial"/>
          <w:color w:val="auto"/>
          <w:lang w:val="es-CO"/>
        </w:rPr>
      </w:pPr>
      <w:bookmarkStart w:id="16" w:name="X8b318166ab11d84749476ba38987325867bd738"/>
      <w:bookmarkEnd w:id="15"/>
      <w:r w:rsidRPr="00D11306">
        <w:rPr>
          <w:rFonts w:ascii="Arial" w:hAnsi="Arial" w:cs="Arial"/>
          <w:color w:val="auto"/>
          <w:lang w:val="es-CO"/>
        </w:rPr>
        <w:t>¿Cómo era antes la vegetación en las orillas del río?</w:t>
      </w:r>
    </w:p>
    <w:p w14:paraId="6AEF100E" w14:textId="77777777" w:rsidR="00F1781D" w:rsidRPr="00D11306" w:rsidRDefault="00F1781D" w:rsidP="00F1781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“Siempre había buena vegetación. Nosotros dejamos más de 30 metros de zona verde, como lo establece la ley de la ronda del río, pero desafortunadamente el río se está comiendo esa parte.”</w:t>
      </w:r>
    </w:p>
    <w:p w14:paraId="7047CA6A" w14:textId="5F7C5F15" w:rsidR="00F1781D" w:rsidRPr="00D11306" w:rsidRDefault="00012835" w:rsidP="00F1781D">
      <w:pPr>
        <w:rPr>
          <w:rFonts w:ascii="Arial" w:hAnsi="Arial" w:cs="Arial"/>
        </w:rPr>
      </w:pPr>
      <w:r>
        <w:rPr>
          <w:rFonts w:ascii="Arial" w:hAnsi="Arial" w:cs="Arial"/>
        </w:rPr>
        <w:pict w14:anchorId="79B2E807">
          <v:rect id="_x0000_i1043" style="width:0;height:1.5pt" o:hralign="center" o:hrstd="t" o:hr="t"/>
        </w:pict>
      </w:r>
    </w:p>
    <w:p w14:paraId="0D2D42EA" w14:textId="77777777" w:rsidR="00F1781D" w:rsidRPr="00D11306" w:rsidRDefault="00F1781D" w:rsidP="00F1781D">
      <w:pPr>
        <w:pStyle w:val="Ttulo3"/>
        <w:rPr>
          <w:rFonts w:ascii="Arial" w:hAnsi="Arial" w:cs="Arial"/>
          <w:color w:val="auto"/>
          <w:lang w:val="es-CO"/>
        </w:rPr>
      </w:pPr>
      <w:bookmarkStart w:id="17" w:name="qué-animales-se-observaban-anteriormente"/>
      <w:bookmarkEnd w:id="16"/>
      <w:r w:rsidRPr="00D11306">
        <w:rPr>
          <w:rFonts w:ascii="Arial" w:hAnsi="Arial" w:cs="Arial"/>
          <w:color w:val="auto"/>
          <w:lang w:val="es-CO"/>
        </w:rPr>
        <w:t>¿Qué animales se observaban anteriormente?</w:t>
      </w:r>
    </w:p>
    <w:p w14:paraId="1C6CCEF8" w14:textId="77777777" w:rsidR="00F1781D" w:rsidRPr="00D11306" w:rsidRDefault="00F1781D" w:rsidP="00F1781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“Se encontraban iguanas, guacharacas, loros y otros animales.”</w:t>
      </w:r>
    </w:p>
    <w:p w14:paraId="154CD045" w14:textId="38B45879" w:rsidR="00F1781D" w:rsidRPr="00D11306" w:rsidRDefault="00012835" w:rsidP="00F1781D">
      <w:pPr>
        <w:rPr>
          <w:rFonts w:ascii="Arial" w:hAnsi="Arial" w:cs="Arial"/>
        </w:rPr>
      </w:pPr>
      <w:r>
        <w:rPr>
          <w:rFonts w:ascii="Arial" w:hAnsi="Arial" w:cs="Arial"/>
        </w:rPr>
        <w:pict w14:anchorId="3422DE3B">
          <v:rect id="_x0000_i1044" style="width:0;height:1.5pt" o:hralign="center" o:hrstd="t" o:hr="t"/>
        </w:pict>
      </w:r>
    </w:p>
    <w:p w14:paraId="3EDEA82E" w14:textId="77777777" w:rsidR="00F1781D" w:rsidRPr="00D11306" w:rsidRDefault="00F1781D" w:rsidP="00F1781D">
      <w:pPr>
        <w:pStyle w:val="Ttulo3"/>
        <w:rPr>
          <w:rFonts w:ascii="Arial" w:hAnsi="Arial" w:cs="Arial"/>
          <w:color w:val="auto"/>
          <w:lang w:val="es-CO"/>
        </w:rPr>
      </w:pPr>
      <w:bookmarkStart w:id="18" w:name="X7f80be4b648607f8cc7adc5ea59316bca4d137d"/>
      <w:bookmarkEnd w:id="17"/>
      <w:r w:rsidRPr="00D11306">
        <w:rPr>
          <w:rFonts w:ascii="Arial" w:hAnsi="Arial" w:cs="Arial"/>
          <w:color w:val="auto"/>
          <w:lang w:val="es-CO"/>
        </w:rPr>
        <w:t>¿La vegetación y los animales han disminuido?</w:t>
      </w:r>
    </w:p>
    <w:p w14:paraId="7EE6C0A1" w14:textId="77777777" w:rsidR="00F1781D" w:rsidRPr="00D11306" w:rsidRDefault="00F1781D" w:rsidP="00F1781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“Sí, porque a medida que se va perdiendo la ribera, también se pierde el lugar donde llegan las aves y otros animales.”</w:t>
      </w:r>
    </w:p>
    <w:p w14:paraId="7578CB1C" w14:textId="773B2C64" w:rsidR="00F1781D" w:rsidRPr="00D11306" w:rsidRDefault="00012835" w:rsidP="00F1781D">
      <w:pPr>
        <w:rPr>
          <w:rFonts w:ascii="Arial" w:hAnsi="Arial" w:cs="Arial"/>
        </w:rPr>
      </w:pPr>
      <w:r>
        <w:rPr>
          <w:rFonts w:ascii="Arial" w:hAnsi="Arial" w:cs="Arial"/>
        </w:rPr>
        <w:pict w14:anchorId="10C1D5FE">
          <v:rect id="_x0000_i1045" style="width:0;height:1.5pt" o:hralign="center" o:hrstd="t" o:hr="t"/>
        </w:pict>
      </w:r>
    </w:p>
    <w:p w14:paraId="3614DD4B" w14:textId="77777777" w:rsidR="00F1781D" w:rsidRPr="00D11306" w:rsidRDefault="00F1781D" w:rsidP="00F1781D">
      <w:pPr>
        <w:pStyle w:val="Ttulo3"/>
        <w:rPr>
          <w:rFonts w:ascii="Arial" w:hAnsi="Arial" w:cs="Arial"/>
          <w:color w:val="auto"/>
          <w:lang w:val="es-CO"/>
        </w:rPr>
      </w:pPr>
      <w:bookmarkStart w:id="19" w:name="se-está-perdiendo-el-corredor-biológico"/>
      <w:bookmarkEnd w:id="18"/>
      <w:r w:rsidRPr="00D11306">
        <w:rPr>
          <w:rFonts w:ascii="Arial" w:hAnsi="Arial" w:cs="Arial"/>
          <w:color w:val="auto"/>
          <w:lang w:val="es-CO"/>
        </w:rPr>
        <w:t>¿Se está perdiendo el corredor biológico?</w:t>
      </w:r>
    </w:p>
    <w:p w14:paraId="597A6448" w14:textId="77777777" w:rsidR="00F1781D" w:rsidRPr="00D11306" w:rsidRDefault="00F1781D" w:rsidP="00F1781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“Sí, esa parte se va perdiendo.”</w:t>
      </w:r>
    </w:p>
    <w:p w14:paraId="4765F66C" w14:textId="77777777" w:rsidR="00F1781D" w:rsidRPr="00D11306" w:rsidRDefault="00012835" w:rsidP="00F1781D">
      <w:pPr>
        <w:rPr>
          <w:rFonts w:ascii="Arial" w:hAnsi="Arial" w:cs="Arial"/>
        </w:rPr>
      </w:pPr>
      <w:r>
        <w:rPr>
          <w:rFonts w:ascii="Arial" w:hAnsi="Arial" w:cs="Arial"/>
        </w:rPr>
        <w:pict w14:anchorId="18AE641F">
          <v:rect id="_x0000_i1046" style="width:0;height:1.5pt" o:hralign="center" o:hrstd="t" o:hr="t"/>
        </w:pict>
      </w:r>
    </w:p>
    <w:p w14:paraId="2DAB6607" w14:textId="77777777" w:rsidR="00F1781D" w:rsidRPr="00D11306" w:rsidRDefault="00F1781D" w:rsidP="00F1781D">
      <w:pPr>
        <w:pStyle w:val="Ttulo3"/>
        <w:rPr>
          <w:rFonts w:ascii="Arial" w:hAnsi="Arial" w:cs="Arial"/>
          <w:color w:val="auto"/>
          <w:lang w:val="es-CO"/>
        </w:rPr>
      </w:pPr>
      <w:bookmarkStart w:id="20" w:name="Xcaedec3a3d303df468fb2d3be12e9e87eb96586"/>
      <w:bookmarkEnd w:id="19"/>
      <w:r w:rsidRPr="00D11306">
        <w:rPr>
          <w:rFonts w:ascii="Arial" w:hAnsi="Arial" w:cs="Arial"/>
          <w:color w:val="auto"/>
          <w:lang w:val="es-CO"/>
        </w:rPr>
        <w:lastRenderedPageBreak/>
        <w:t>¿Cuándo entra la maquinaria se observa contaminación?</w:t>
      </w:r>
    </w:p>
    <w:p w14:paraId="2375D763" w14:textId="77777777" w:rsidR="00F1781D" w:rsidRPr="00D11306" w:rsidRDefault="00F1781D" w:rsidP="00F1781D">
      <w:pPr>
        <w:pStyle w:val="FirstParagraph"/>
        <w:rPr>
          <w:rFonts w:ascii="Arial" w:hAnsi="Arial" w:cs="Arial"/>
          <w:sz w:val="22"/>
          <w:szCs w:val="22"/>
        </w:rPr>
      </w:pPr>
      <w:r w:rsidRPr="00D11306">
        <w:rPr>
          <w:rFonts w:ascii="Arial" w:hAnsi="Arial" w:cs="Arial"/>
          <w:b/>
          <w:bCs/>
          <w:sz w:val="22"/>
          <w:szCs w:val="22"/>
          <w:lang w:val="es-CO"/>
        </w:rPr>
        <w:t>Respuesta:</w:t>
      </w:r>
      <w:r w:rsidRPr="00D11306">
        <w:rPr>
          <w:rFonts w:ascii="Arial" w:hAnsi="Arial" w:cs="Arial"/>
          <w:sz w:val="22"/>
          <w:szCs w:val="22"/>
          <w:lang w:val="es-CO"/>
        </w:rPr>
        <w:t xml:space="preserve"> “Claro. Al trabajar, la maquinaria va soltando combustible y aceite. </w:t>
      </w:r>
      <w:proofErr w:type="spellStart"/>
      <w:r w:rsidRPr="00D11306">
        <w:rPr>
          <w:rFonts w:ascii="Arial" w:hAnsi="Arial" w:cs="Arial"/>
          <w:sz w:val="22"/>
          <w:szCs w:val="22"/>
        </w:rPr>
        <w:t>Sí</w:t>
      </w:r>
      <w:proofErr w:type="spellEnd"/>
      <w:r w:rsidRPr="00D11306">
        <w:rPr>
          <w:rFonts w:ascii="Arial" w:hAnsi="Arial" w:cs="Arial"/>
          <w:sz w:val="22"/>
          <w:szCs w:val="22"/>
        </w:rPr>
        <w:t xml:space="preserve"> hay contaminación.”</w:t>
      </w:r>
    </w:p>
    <w:p w14:paraId="7AD4B752" w14:textId="77777777" w:rsidR="00F1781D" w:rsidRPr="00D11306" w:rsidRDefault="00012835" w:rsidP="00F1781D">
      <w:pPr>
        <w:rPr>
          <w:rFonts w:ascii="Arial" w:hAnsi="Arial" w:cs="Arial"/>
        </w:rPr>
      </w:pPr>
      <w:r>
        <w:rPr>
          <w:rFonts w:ascii="Arial" w:hAnsi="Arial" w:cs="Arial"/>
        </w:rPr>
        <w:pict w14:anchorId="7543B37A">
          <v:rect id="_x0000_i1047" style="width:0;height:1.5pt" o:hralign="center" o:hrstd="t" o:hr="t"/>
        </w:pict>
      </w:r>
    </w:p>
    <w:p w14:paraId="4D89B422" w14:textId="77777777" w:rsidR="00F1781D" w:rsidRPr="00D11306" w:rsidRDefault="00F1781D" w:rsidP="00F1781D">
      <w:pPr>
        <w:pStyle w:val="Ttulo3"/>
        <w:rPr>
          <w:rFonts w:ascii="Arial" w:hAnsi="Arial" w:cs="Arial"/>
          <w:color w:val="auto"/>
          <w:lang w:val="es-CO"/>
        </w:rPr>
      </w:pPr>
      <w:bookmarkStart w:id="21" w:name="Xcfda59245fdb6527f1a328b7673d07c81fb7c93"/>
      <w:bookmarkEnd w:id="20"/>
      <w:r w:rsidRPr="00D11306">
        <w:rPr>
          <w:rFonts w:ascii="Arial" w:hAnsi="Arial" w:cs="Arial"/>
          <w:color w:val="auto"/>
          <w:lang w:val="es-CO"/>
        </w:rPr>
        <w:t>¿Qué sucede con el agua cuando trabaja la maquinaria?</w:t>
      </w:r>
    </w:p>
    <w:p w14:paraId="36D05332" w14:textId="77777777" w:rsidR="00F1781D" w:rsidRPr="00D11306" w:rsidRDefault="00F1781D" w:rsidP="00F1781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“El agua normalmente es clara, no totalmente cristalina, pero sí clara. Cuando llega la maquinaria comienzan a revolcar la arena y todo se vuelve como un barrial.”</w:t>
      </w:r>
    </w:p>
    <w:p w14:paraId="71146CA5" w14:textId="77777777" w:rsidR="00F1781D" w:rsidRPr="00D11306" w:rsidRDefault="00012835" w:rsidP="00F1781D">
      <w:pPr>
        <w:rPr>
          <w:rFonts w:ascii="Arial" w:hAnsi="Arial" w:cs="Arial"/>
        </w:rPr>
      </w:pPr>
      <w:r>
        <w:rPr>
          <w:rFonts w:ascii="Arial" w:hAnsi="Arial" w:cs="Arial"/>
        </w:rPr>
        <w:pict w14:anchorId="414954B1">
          <v:rect id="_x0000_i1048" style="width:0;height:1.5pt" o:hralign="center" o:hrstd="t" o:hr="t"/>
        </w:pict>
      </w:r>
    </w:p>
    <w:p w14:paraId="3798DAB9" w14:textId="77777777" w:rsidR="00F1781D" w:rsidRPr="00D11306" w:rsidRDefault="00F1781D" w:rsidP="00F1781D">
      <w:pPr>
        <w:pStyle w:val="Ttulo3"/>
        <w:rPr>
          <w:rFonts w:ascii="Arial" w:hAnsi="Arial" w:cs="Arial"/>
          <w:color w:val="auto"/>
          <w:lang w:val="es-CO"/>
        </w:rPr>
      </w:pPr>
      <w:bookmarkStart w:id="22" w:name="qué-especies-de-peces-ya-casi-no-se-ven"/>
      <w:bookmarkEnd w:id="21"/>
      <w:r w:rsidRPr="00D11306">
        <w:rPr>
          <w:rFonts w:ascii="Arial" w:hAnsi="Arial" w:cs="Arial"/>
          <w:color w:val="auto"/>
          <w:lang w:val="es-CO"/>
        </w:rPr>
        <w:t>¿Qué especies de peces ya casi no se ven?</w:t>
      </w:r>
    </w:p>
    <w:p w14:paraId="7E0BAA85" w14:textId="77777777" w:rsidR="00F1781D" w:rsidRPr="00D11306" w:rsidRDefault="00F1781D" w:rsidP="00F1781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“El bocachico ya es muy escaso en este sector. La dorada, el bagre y la cucha prácticamente desaparecieron.”</w:t>
      </w:r>
    </w:p>
    <w:p w14:paraId="20999CD1" w14:textId="77777777" w:rsidR="00F1781D" w:rsidRPr="00D11306" w:rsidRDefault="00012835" w:rsidP="00F1781D">
      <w:pPr>
        <w:rPr>
          <w:rFonts w:ascii="Arial" w:hAnsi="Arial" w:cs="Arial"/>
        </w:rPr>
      </w:pPr>
      <w:r>
        <w:rPr>
          <w:rFonts w:ascii="Arial" w:hAnsi="Arial" w:cs="Arial"/>
        </w:rPr>
        <w:pict w14:anchorId="3542F06E">
          <v:rect id="_x0000_i1049" style="width:0;height:1.5pt" o:hralign="center" o:hrstd="t" o:hr="t"/>
        </w:pict>
      </w:r>
    </w:p>
    <w:p w14:paraId="4021B200" w14:textId="77777777" w:rsidR="00F1781D" w:rsidRPr="00D11306" w:rsidRDefault="00F1781D" w:rsidP="00F1781D">
      <w:pPr>
        <w:pStyle w:val="Ttulo3"/>
        <w:rPr>
          <w:rFonts w:ascii="Arial" w:hAnsi="Arial" w:cs="Arial"/>
          <w:color w:val="auto"/>
          <w:lang w:val="es-CO"/>
        </w:rPr>
      </w:pPr>
      <w:bookmarkStart w:id="23" w:name="se-ha-perdido-el-ecosistema-del-río"/>
      <w:bookmarkEnd w:id="22"/>
      <w:r w:rsidRPr="00D11306">
        <w:rPr>
          <w:rFonts w:ascii="Arial" w:hAnsi="Arial" w:cs="Arial"/>
          <w:color w:val="auto"/>
          <w:lang w:val="es-CO"/>
        </w:rPr>
        <w:t>¿Se ha perdido el ecosistema del río?</w:t>
      </w:r>
    </w:p>
    <w:p w14:paraId="67B68D0E" w14:textId="77777777" w:rsidR="00F1781D" w:rsidRPr="00D11306" w:rsidRDefault="00F1781D" w:rsidP="00F1781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“Sí. Las aguas residuales y la maquinaria dañan el fondo y el cauce, y eso elimina la cadena alimenticia.”</w:t>
      </w:r>
    </w:p>
    <w:p w14:paraId="614E30DE" w14:textId="77777777" w:rsidR="00F1781D" w:rsidRPr="00D11306" w:rsidRDefault="00012835" w:rsidP="00F1781D">
      <w:pPr>
        <w:rPr>
          <w:rFonts w:ascii="Arial" w:hAnsi="Arial" w:cs="Arial"/>
        </w:rPr>
      </w:pPr>
      <w:r>
        <w:rPr>
          <w:rFonts w:ascii="Arial" w:hAnsi="Arial" w:cs="Arial"/>
        </w:rPr>
        <w:pict w14:anchorId="640E758A">
          <v:rect id="_x0000_i1050" style="width:0;height:1.5pt" o:hralign="center" o:hrstd="t" o:hr="t"/>
        </w:pict>
      </w:r>
    </w:p>
    <w:p w14:paraId="0FB5AC3D" w14:textId="77777777" w:rsidR="00F1781D" w:rsidRPr="00D11306" w:rsidRDefault="00F1781D" w:rsidP="00F1781D">
      <w:pPr>
        <w:pStyle w:val="Ttulo3"/>
        <w:rPr>
          <w:rFonts w:ascii="Arial" w:hAnsi="Arial" w:cs="Arial"/>
          <w:color w:val="auto"/>
          <w:lang w:val="es-CO"/>
        </w:rPr>
      </w:pPr>
      <w:bookmarkStart w:id="24" w:name="cómo-era-la-vegetación-hace-unos-20-años"/>
      <w:bookmarkEnd w:id="23"/>
      <w:r w:rsidRPr="00D11306">
        <w:rPr>
          <w:rFonts w:ascii="Arial" w:hAnsi="Arial" w:cs="Arial"/>
          <w:color w:val="auto"/>
          <w:lang w:val="es-CO"/>
        </w:rPr>
        <w:t>¿Cómo era la vegetación hace unos 20 años?</w:t>
      </w:r>
    </w:p>
    <w:p w14:paraId="479D4FBD" w14:textId="77777777" w:rsidR="00F1781D" w:rsidRPr="00D11306" w:rsidRDefault="00F1781D" w:rsidP="00F1781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“Aquí teníamos árboles nativos y guadua. Eso ayudaba a defender el terreno de la socavación.”</w:t>
      </w:r>
    </w:p>
    <w:p w14:paraId="7908EC9C" w14:textId="77777777" w:rsidR="00F1781D" w:rsidRPr="00D11306" w:rsidRDefault="00012835" w:rsidP="00F1781D">
      <w:pPr>
        <w:rPr>
          <w:rFonts w:ascii="Arial" w:hAnsi="Arial" w:cs="Arial"/>
        </w:rPr>
      </w:pPr>
      <w:r>
        <w:rPr>
          <w:rFonts w:ascii="Arial" w:hAnsi="Arial" w:cs="Arial"/>
        </w:rPr>
        <w:pict w14:anchorId="19C01736">
          <v:rect id="_x0000_i1051" style="width:0;height:1.5pt" o:hralign="center" o:hrstd="t" o:hr="t"/>
        </w:pict>
      </w:r>
    </w:p>
    <w:p w14:paraId="666A0C8A" w14:textId="77777777" w:rsidR="00F1781D" w:rsidRPr="00D11306" w:rsidRDefault="00F1781D" w:rsidP="00F1781D">
      <w:pPr>
        <w:pStyle w:val="Ttulo3"/>
        <w:rPr>
          <w:rFonts w:ascii="Arial" w:hAnsi="Arial" w:cs="Arial"/>
          <w:color w:val="auto"/>
          <w:lang w:val="es-CO"/>
        </w:rPr>
      </w:pPr>
      <w:bookmarkStart w:id="25" w:name="Xc55531a36a119b80f5d7b21b0816c2c076a4c47"/>
      <w:bookmarkEnd w:id="24"/>
      <w:r w:rsidRPr="00D11306">
        <w:rPr>
          <w:rFonts w:ascii="Arial" w:hAnsi="Arial" w:cs="Arial"/>
          <w:color w:val="auto"/>
          <w:lang w:val="es-CO"/>
        </w:rPr>
        <w:t>¿La vegetación ribereña también se está perdiendo?</w:t>
      </w:r>
    </w:p>
    <w:p w14:paraId="0D6FEB51" w14:textId="77777777" w:rsidR="00F1781D" w:rsidRPr="00D11306" w:rsidRDefault="00F1781D" w:rsidP="00F1781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“Sí señor. Los árboles ya están mostrando las raíces por acción de la socavación.”</w:t>
      </w:r>
    </w:p>
    <w:p w14:paraId="19A34C75" w14:textId="77777777" w:rsidR="00F1781D" w:rsidRPr="00D11306" w:rsidRDefault="00012835" w:rsidP="00F1781D">
      <w:pPr>
        <w:rPr>
          <w:rFonts w:ascii="Arial" w:hAnsi="Arial" w:cs="Arial"/>
        </w:rPr>
      </w:pPr>
      <w:r>
        <w:rPr>
          <w:rFonts w:ascii="Arial" w:hAnsi="Arial" w:cs="Arial"/>
        </w:rPr>
        <w:pict w14:anchorId="7947318E">
          <v:rect id="_x0000_i1052" style="width:0;height:1.5pt" o:hralign="center" o:hrstd="t" o:hr="t"/>
        </w:pict>
      </w:r>
    </w:p>
    <w:p w14:paraId="28B8E9AA" w14:textId="77777777" w:rsidR="00F1781D" w:rsidRPr="00D11306" w:rsidRDefault="00F1781D" w:rsidP="00F1781D">
      <w:pPr>
        <w:pStyle w:val="Ttulo3"/>
        <w:rPr>
          <w:rFonts w:ascii="Arial" w:hAnsi="Arial" w:cs="Arial"/>
          <w:color w:val="auto"/>
          <w:lang w:val="es-CO"/>
        </w:rPr>
      </w:pPr>
      <w:bookmarkStart w:id="26" w:name="X18444a74d5363d584edc3af8814369869397487"/>
      <w:bookmarkEnd w:id="25"/>
      <w:r w:rsidRPr="00D11306">
        <w:rPr>
          <w:rFonts w:ascii="Arial" w:hAnsi="Arial" w:cs="Arial"/>
          <w:color w:val="auto"/>
          <w:lang w:val="es-CO"/>
        </w:rPr>
        <w:t>¿La minería ha cambiado la profundidad del río?</w:t>
      </w:r>
    </w:p>
    <w:p w14:paraId="58E8EB55" w14:textId="77777777" w:rsidR="00F1781D" w:rsidRPr="00D11306" w:rsidRDefault="00F1781D" w:rsidP="00F1781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“En este sector no tanto porque la laja no deja profundizar más. Lo que protegía realmente era la sedimentación que formaba la isla.”</w:t>
      </w:r>
    </w:p>
    <w:p w14:paraId="7A990E24" w14:textId="77777777" w:rsidR="00F1781D" w:rsidRPr="00D11306" w:rsidRDefault="00012835" w:rsidP="00F1781D">
      <w:pPr>
        <w:rPr>
          <w:rFonts w:ascii="Arial" w:hAnsi="Arial" w:cs="Arial"/>
        </w:rPr>
      </w:pPr>
      <w:r>
        <w:rPr>
          <w:rFonts w:ascii="Arial" w:hAnsi="Arial" w:cs="Arial"/>
        </w:rPr>
        <w:pict w14:anchorId="3B45049B">
          <v:rect id="_x0000_i1053" style="width:0;height:1.5pt" o:hralign="center" o:hrstd="t" o:hr="t"/>
        </w:pict>
      </w:r>
    </w:p>
    <w:bookmarkEnd w:id="26"/>
    <w:p w14:paraId="5CC07B5B" w14:textId="77777777" w:rsidR="00F1781D" w:rsidRPr="00D11306" w:rsidRDefault="00F1781D" w:rsidP="00F1781D">
      <w:pPr>
        <w:pStyle w:val="Ttulo2"/>
        <w:rPr>
          <w:rFonts w:ascii="Arial" w:hAnsi="Arial" w:cs="Arial"/>
          <w:b w:val="0"/>
          <w:color w:val="auto"/>
          <w:sz w:val="22"/>
          <w:szCs w:val="22"/>
          <w:lang w:val="es-CO"/>
        </w:rPr>
      </w:pPr>
    </w:p>
    <w:p w14:paraId="70B0D043" w14:textId="33200234" w:rsidR="00A93CBB" w:rsidRDefault="00A93CBB" w:rsidP="00242292">
      <w:pPr>
        <w:rPr>
          <w:rFonts w:ascii="Arial" w:hAnsi="Arial" w:cs="Arial"/>
          <w:lang w:val="es-419"/>
        </w:rPr>
      </w:pPr>
    </w:p>
    <w:p w14:paraId="6E0157D5" w14:textId="77777777" w:rsidR="00675D3D" w:rsidRPr="00F1781D" w:rsidRDefault="00675D3D" w:rsidP="00242292">
      <w:pPr>
        <w:rPr>
          <w:rFonts w:ascii="Arial" w:hAnsi="Arial" w:cs="Arial"/>
          <w:lang w:val="es-419"/>
        </w:rPr>
      </w:pPr>
    </w:p>
    <w:p w14:paraId="3CAC7433" w14:textId="2FBD8990" w:rsidR="00675D3D" w:rsidRPr="00675D3D" w:rsidRDefault="00242292" w:rsidP="00675D3D">
      <w:pPr>
        <w:shd w:val="clear" w:color="auto" w:fill="1A3C5A"/>
        <w:rPr>
          <w:rFonts w:ascii="Arial" w:hAnsi="Arial" w:cs="Arial"/>
          <w:lang w:val="es-419"/>
        </w:rPr>
      </w:pPr>
      <w:r w:rsidRPr="00242292">
        <w:rPr>
          <w:rFonts w:ascii="Arial" w:hAnsi="Arial" w:cs="Arial"/>
          <w:b/>
          <w:color w:val="FFFFFF"/>
          <w:sz w:val="24"/>
          <w:lang w:val="es-419"/>
        </w:rPr>
        <w:lastRenderedPageBreak/>
        <w:t>V. SERVICIOS ECOSISTÉMICOS</w:t>
      </w:r>
    </w:p>
    <w:p w14:paraId="3EF2AFA1" w14:textId="77777777" w:rsidR="00675D3D" w:rsidRPr="00D11306" w:rsidRDefault="00675D3D" w:rsidP="00675D3D">
      <w:pPr>
        <w:pStyle w:val="Ttulo3"/>
        <w:rPr>
          <w:rFonts w:ascii="Arial" w:hAnsi="Arial" w:cs="Arial"/>
          <w:color w:val="auto"/>
          <w:lang w:val="es-CO"/>
        </w:rPr>
      </w:pPr>
      <w:bookmarkStart w:id="27" w:name="Xf65ab41af5117eb3aa8f2d002255ec010ace27a"/>
      <w:r w:rsidRPr="00D11306">
        <w:rPr>
          <w:rFonts w:ascii="Arial" w:hAnsi="Arial" w:cs="Arial"/>
          <w:color w:val="auto"/>
          <w:lang w:val="es-CO"/>
        </w:rPr>
        <w:t>¿Qué actividades realizaba antes la comunidad en el río?</w:t>
      </w:r>
    </w:p>
    <w:p w14:paraId="7F488AED" w14:textId="77777777" w:rsidR="00675D3D" w:rsidRPr="00D11306" w:rsidRDefault="00675D3D" w:rsidP="00675D3D">
      <w:pPr>
        <w:pStyle w:val="FirstParagraph"/>
        <w:rPr>
          <w:rFonts w:ascii="Arial" w:hAnsi="Arial" w:cs="Arial"/>
          <w:sz w:val="22"/>
          <w:szCs w:val="22"/>
        </w:rPr>
      </w:pPr>
      <w:r w:rsidRPr="00D11306">
        <w:rPr>
          <w:rFonts w:ascii="Arial" w:hAnsi="Arial" w:cs="Arial"/>
          <w:b/>
          <w:bCs/>
          <w:sz w:val="22"/>
          <w:szCs w:val="22"/>
          <w:lang w:val="es-CO"/>
        </w:rPr>
        <w:t>Respuesta:</w:t>
      </w:r>
      <w:r w:rsidRPr="00D11306">
        <w:rPr>
          <w:rFonts w:ascii="Arial" w:hAnsi="Arial" w:cs="Arial"/>
          <w:sz w:val="22"/>
          <w:szCs w:val="22"/>
          <w:lang w:val="es-CO"/>
        </w:rPr>
        <w:t xml:space="preserve"> “El río Hacha era la principal fuente para que las mujeres lavaran ropa y para que la gente se bañara. </w:t>
      </w:r>
      <w:r w:rsidRPr="00D11306">
        <w:rPr>
          <w:rFonts w:ascii="Arial" w:hAnsi="Arial" w:cs="Arial"/>
          <w:sz w:val="22"/>
          <w:szCs w:val="22"/>
        </w:rPr>
        <w:t>Inclusive se hacían paseos de olla.”</w:t>
      </w:r>
    </w:p>
    <w:p w14:paraId="1D06A554" w14:textId="77777777" w:rsidR="00675D3D" w:rsidRPr="00D11306" w:rsidRDefault="00012835" w:rsidP="00675D3D">
      <w:pPr>
        <w:rPr>
          <w:rFonts w:ascii="Arial" w:hAnsi="Arial" w:cs="Arial"/>
        </w:rPr>
      </w:pPr>
      <w:r>
        <w:rPr>
          <w:rFonts w:ascii="Arial" w:hAnsi="Arial" w:cs="Arial"/>
        </w:rPr>
        <w:pict w14:anchorId="62935950">
          <v:rect id="_x0000_i1054" style="width:0;height:1.5pt" o:hralign="center" o:hrstd="t" o:hr="t"/>
        </w:pict>
      </w:r>
    </w:p>
    <w:p w14:paraId="23014B7A" w14:textId="77777777" w:rsidR="00675D3D" w:rsidRPr="00D11306" w:rsidRDefault="00675D3D" w:rsidP="00675D3D">
      <w:pPr>
        <w:pStyle w:val="Ttulo3"/>
        <w:rPr>
          <w:rFonts w:ascii="Arial" w:hAnsi="Arial" w:cs="Arial"/>
          <w:color w:val="auto"/>
          <w:lang w:val="es-CO"/>
        </w:rPr>
      </w:pPr>
      <w:bookmarkStart w:id="28" w:name="Xf473828a91a28f6ac9214219a6269e0c6d7dcdb"/>
      <w:bookmarkEnd w:id="27"/>
      <w:r w:rsidRPr="00D11306">
        <w:rPr>
          <w:rFonts w:ascii="Arial" w:hAnsi="Arial" w:cs="Arial"/>
          <w:color w:val="auto"/>
          <w:lang w:val="es-CO"/>
        </w:rPr>
        <w:t>¿La gente todavía utiliza el río para bañarse?</w:t>
      </w:r>
    </w:p>
    <w:p w14:paraId="03B9577F" w14:textId="77777777" w:rsidR="00675D3D" w:rsidRPr="00D11306" w:rsidRDefault="00675D3D" w:rsidP="00675D3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“No. Ahora eso está muy contaminado.”</w:t>
      </w:r>
    </w:p>
    <w:p w14:paraId="785E643F" w14:textId="77777777" w:rsidR="00675D3D" w:rsidRPr="00D11306" w:rsidRDefault="00012835" w:rsidP="00675D3D">
      <w:pPr>
        <w:rPr>
          <w:rFonts w:ascii="Arial" w:hAnsi="Arial" w:cs="Arial"/>
        </w:rPr>
      </w:pPr>
      <w:r>
        <w:rPr>
          <w:rFonts w:ascii="Arial" w:hAnsi="Arial" w:cs="Arial"/>
        </w:rPr>
        <w:pict w14:anchorId="49D64F91">
          <v:rect id="_x0000_i1055" style="width:0;height:1.5pt" o:hralign="center" o:hrstd="t" o:hr="t"/>
        </w:pict>
      </w:r>
    </w:p>
    <w:p w14:paraId="5838BF2B" w14:textId="77777777" w:rsidR="00675D3D" w:rsidRPr="00D11306" w:rsidRDefault="00675D3D" w:rsidP="00675D3D">
      <w:pPr>
        <w:pStyle w:val="Ttulo3"/>
        <w:rPr>
          <w:rFonts w:ascii="Arial" w:hAnsi="Arial" w:cs="Arial"/>
          <w:color w:val="auto"/>
          <w:lang w:val="es-CO"/>
        </w:rPr>
      </w:pPr>
      <w:bookmarkStart w:id="29" w:name="X58954405e22d3014217960f69c2b2fd9150b61d"/>
      <w:bookmarkEnd w:id="28"/>
      <w:r w:rsidRPr="00D11306">
        <w:rPr>
          <w:rFonts w:ascii="Arial" w:hAnsi="Arial" w:cs="Arial"/>
          <w:color w:val="auto"/>
          <w:lang w:val="es-CO"/>
        </w:rPr>
        <w:t>¿Cómo describiría el estado ecológico actual del río?</w:t>
      </w:r>
    </w:p>
    <w:p w14:paraId="140ABF3F" w14:textId="77777777" w:rsidR="00675D3D" w:rsidRPr="00D11306" w:rsidRDefault="00675D3D" w:rsidP="00675D3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“El río ya prácticamente no es lo que era antes. Antes daba gusto bañarse ahí y ahora ya no podemos.”</w:t>
      </w:r>
    </w:p>
    <w:p w14:paraId="7B579991" w14:textId="77777777" w:rsidR="00675D3D" w:rsidRPr="00D11306" w:rsidRDefault="00012835" w:rsidP="00675D3D">
      <w:pPr>
        <w:rPr>
          <w:rFonts w:ascii="Arial" w:hAnsi="Arial" w:cs="Arial"/>
        </w:rPr>
      </w:pPr>
      <w:r>
        <w:rPr>
          <w:rFonts w:ascii="Arial" w:hAnsi="Arial" w:cs="Arial"/>
        </w:rPr>
        <w:pict w14:anchorId="3DB75108">
          <v:rect id="_x0000_i1056" style="width:0;height:1.5pt" o:hralign="center" o:hrstd="t" o:hr="t"/>
        </w:pict>
      </w:r>
    </w:p>
    <w:bookmarkEnd w:id="29"/>
    <w:p w14:paraId="6AAB4D07" w14:textId="77777777" w:rsidR="00675D3D" w:rsidRPr="00D11306" w:rsidRDefault="00675D3D" w:rsidP="00675D3D">
      <w:pPr>
        <w:pStyle w:val="Ttulo3"/>
        <w:rPr>
          <w:rFonts w:ascii="Arial" w:hAnsi="Arial" w:cs="Arial"/>
          <w:color w:val="auto"/>
          <w:lang w:val="es-CO"/>
        </w:rPr>
      </w:pPr>
      <w:r w:rsidRPr="00D11306">
        <w:rPr>
          <w:rFonts w:ascii="Arial" w:hAnsi="Arial" w:cs="Arial"/>
          <w:color w:val="auto"/>
          <w:lang w:val="es-CO"/>
        </w:rPr>
        <w:t>¿Qué otras problemáticas existen actualmente?</w:t>
      </w:r>
    </w:p>
    <w:p w14:paraId="48B70166" w14:textId="77777777" w:rsidR="00675D3D" w:rsidRPr="00D11306" w:rsidRDefault="00675D3D" w:rsidP="00675D3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“También está la inseguridad. Los habitantes de calle se van a fumar marihuana y hay mucha basura y colchones.”</w:t>
      </w:r>
    </w:p>
    <w:p w14:paraId="0CB86E54" w14:textId="5B678F5F" w:rsidR="00436929" w:rsidRPr="00675D3D" w:rsidRDefault="00436929" w:rsidP="0028666E">
      <w:pPr>
        <w:spacing w:after="0" w:line="240" w:lineRule="auto"/>
        <w:jc w:val="both"/>
        <w:rPr>
          <w:rFonts w:ascii="Arial" w:hAnsi="Arial" w:cs="Arial"/>
          <w:b/>
          <w:bCs/>
          <w:lang w:val="es-CO"/>
        </w:rPr>
      </w:pPr>
    </w:p>
    <w:p w14:paraId="2EF405E8" w14:textId="77777777" w:rsidR="00675D3D" w:rsidRPr="0028666E" w:rsidRDefault="00675D3D" w:rsidP="0028666E">
      <w:pPr>
        <w:spacing w:after="0" w:line="240" w:lineRule="auto"/>
        <w:jc w:val="both"/>
        <w:rPr>
          <w:rFonts w:ascii="Arial" w:hAnsi="Arial" w:cs="Arial"/>
          <w:b/>
          <w:bCs/>
          <w:lang w:val="es-419"/>
        </w:rPr>
      </w:pPr>
    </w:p>
    <w:p w14:paraId="057DD6ED" w14:textId="7002C7F7" w:rsidR="00242292" w:rsidRPr="00242292" w:rsidRDefault="00242292" w:rsidP="00242292">
      <w:pPr>
        <w:shd w:val="clear" w:color="auto" w:fill="1A3C5A"/>
        <w:rPr>
          <w:rFonts w:ascii="Arial" w:hAnsi="Arial" w:cs="Arial"/>
          <w:lang w:val="es-419"/>
        </w:rPr>
      </w:pPr>
      <w:r w:rsidRPr="00242292">
        <w:rPr>
          <w:rFonts w:ascii="Arial" w:hAnsi="Arial" w:cs="Arial"/>
          <w:b/>
          <w:color w:val="FFFFFF"/>
          <w:sz w:val="24"/>
          <w:lang w:val="es-419"/>
        </w:rPr>
        <w:t>VI. COMPONENTE SOCIAL Y AFECTACION A COMUNIDAD HUMANAS</w:t>
      </w:r>
    </w:p>
    <w:p w14:paraId="475E3515" w14:textId="77777777" w:rsidR="00675D3D" w:rsidRPr="00D11306" w:rsidRDefault="00675D3D" w:rsidP="00675D3D">
      <w:pPr>
        <w:pStyle w:val="Ttulo3"/>
        <w:rPr>
          <w:rFonts w:ascii="Arial" w:hAnsi="Arial" w:cs="Arial"/>
          <w:color w:val="auto"/>
          <w:lang w:val="es-CO"/>
        </w:rPr>
      </w:pPr>
      <w:bookmarkStart w:id="30" w:name="X2cca8ac04b1ee874c9ea2486d761f715cddc956"/>
      <w:r w:rsidRPr="00D11306">
        <w:rPr>
          <w:rFonts w:ascii="Arial" w:hAnsi="Arial" w:cs="Arial"/>
          <w:color w:val="auto"/>
          <w:lang w:val="es-CO"/>
        </w:rPr>
        <w:t>¿Se han presentado conflictos sociales relacionados con la actividad minera?</w:t>
      </w:r>
    </w:p>
    <w:p w14:paraId="04273EE6" w14:textId="77777777" w:rsidR="00675D3D" w:rsidRPr="00D11306" w:rsidRDefault="00675D3D" w:rsidP="00675D3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“Sí. Tenemos una vivienda donde gran parte del terreno se deslizó y quedó únicamente una parte de la casa.”</w:t>
      </w:r>
    </w:p>
    <w:p w14:paraId="70A4AFFB" w14:textId="77777777" w:rsidR="00675D3D" w:rsidRPr="00D11306" w:rsidRDefault="00012835" w:rsidP="00675D3D">
      <w:pPr>
        <w:rPr>
          <w:rFonts w:ascii="Arial" w:hAnsi="Arial" w:cs="Arial"/>
        </w:rPr>
      </w:pPr>
      <w:r>
        <w:rPr>
          <w:rFonts w:ascii="Arial" w:hAnsi="Arial" w:cs="Arial"/>
        </w:rPr>
        <w:pict w14:anchorId="21CC8BE1">
          <v:rect id="_x0000_i1057" style="width:0;height:1.5pt" o:hralign="center" o:hrstd="t" o:hr="t"/>
        </w:pict>
      </w:r>
    </w:p>
    <w:p w14:paraId="79001363" w14:textId="77777777" w:rsidR="00675D3D" w:rsidRPr="00D11306" w:rsidRDefault="00675D3D" w:rsidP="00675D3D">
      <w:pPr>
        <w:pStyle w:val="Ttulo3"/>
        <w:rPr>
          <w:rFonts w:ascii="Arial" w:hAnsi="Arial" w:cs="Arial"/>
          <w:color w:val="auto"/>
          <w:lang w:val="es-CO"/>
        </w:rPr>
      </w:pPr>
      <w:bookmarkStart w:id="31" w:name="qué-entidades-han-visitado-el-sector"/>
      <w:bookmarkEnd w:id="30"/>
      <w:r w:rsidRPr="00D11306">
        <w:rPr>
          <w:rFonts w:ascii="Arial" w:hAnsi="Arial" w:cs="Arial"/>
          <w:color w:val="auto"/>
          <w:lang w:val="es-CO"/>
        </w:rPr>
        <w:t>¿Qué entidades han visitado el sector?</w:t>
      </w:r>
    </w:p>
    <w:p w14:paraId="12F4A9B0" w14:textId="77777777" w:rsidR="00675D3D" w:rsidRPr="00D11306" w:rsidRDefault="00675D3D" w:rsidP="00675D3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“Vinieron de Corpoamazonia y también tengo informes del geólogo de Gestión del Riesgo.”</w:t>
      </w:r>
    </w:p>
    <w:p w14:paraId="4F1E8DFE" w14:textId="77777777" w:rsidR="00675D3D" w:rsidRPr="00D11306" w:rsidRDefault="00012835" w:rsidP="00675D3D">
      <w:pPr>
        <w:rPr>
          <w:rFonts w:ascii="Arial" w:hAnsi="Arial" w:cs="Arial"/>
        </w:rPr>
      </w:pPr>
      <w:r>
        <w:rPr>
          <w:rFonts w:ascii="Arial" w:hAnsi="Arial" w:cs="Arial"/>
        </w:rPr>
        <w:pict w14:anchorId="3F1F0A49">
          <v:rect id="_x0000_i1058" style="width:0;height:1.5pt" o:hralign="center" o:hrstd="t" o:hr="t"/>
        </w:pict>
      </w:r>
    </w:p>
    <w:p w14:paraId="623A26EF" w14:textId="77777777" w:rsidR="00675D3D" w:rsidRPr="00D11306" w:rsidRDefault="00675D3D" w:rsidP="00675D3D">
      <w:pPr>
        <w:pStyle w:val="Ttulo3"/>
        <w:rPr>
          <w:rFonts w:ascii="Arial" w:hAnsi="Arial" w:cs="Arial"/>
          <w:color w:val="auto"/>
          <w:lang w:val="es-CO"/>
        </w:rPr>
      </w:pPr>
      <w:bookmarkStart w:id="32" w:name="las-autoridades-han-dado-soluciones"/>
      <w:bookmarkEnd w:id="31"/>
      <w:r w:rsidRPr="00D11306">
        <w:rPr>
          <w:rFonts w:ascii="Arial" w:hAnsi="Arial" w:cs="Arial"/>
          <w:color w:val="auto"/>
          <w:lang w:val="es-CO"/>
        </w:rPr>
        <w:t>¿Las autoridades han dado soluciones?</w:t>
      </w:r>
    </w:p>
    <w:p w14:paraId="6BF47A9C" w14:textId="77777777" w:rsidR="00675D3D" w:rsidRPr="00D11306" w:rsidRDefault="00675D3D" w:rsidP="00675D3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“No señor. Hasta el momento no nos han dado ninguna solución.”</w:t>
      </w:r>
    </w:p>
    <w:p w14:paraId="1D10A012" w14:textId="77777777" w:rsidR="00675D3D" w:rsidRPr="00D11306" w:rsidRDefault="00012835" w:rsidP="00675D3D">
      <w:pPr>
        <w:rPr>
          <w:rFonts w:ascii="Arial" w:hAnsi="Arial" w:cs="Arial"/>
        </w:rPr>
      </w:pPr>
      <w:r>
        <w:rPr>
          <w:rFonts w:ascii="Arial" w:hAnsi="Arial" w:cs="Arial"/>
        </w:rPr>
        <w:pict w14:anchorId="24DA5A4E">
          <v:rect id="_x0000_i1059" style="width:0;height:1.5pt" o:hralign="center" o:hrstd="t" o:hr="t"/>
        </w:pict>
      </w:r>
    </w:p>
    <w:p w14:paraId="21D98D83" w14:textId="77777777" w:rsidR="00675D3D" w:rsidRPr="00D11306" w:rsidRDefault="00675D3D" w:rsidP="00675D3D">
      <w:pPr>
        <w:pStyle w:val="Ttulo3"/>
        <w:rPr>
          <w:rFonts w:ascii="Arial" w:hAnsi="Arial" w:cs="Arial"/>
          <w:color w:val="auto"/>
          <w:lang w:val="es-CO"/>
        </w:rPr>
      </w:pPr>
      <w:bookmarkStart w:id="33" w:name="han-sentido-respaldo-institucional"/>
      <w:bookmarkEnd w:id="32"/>
      <w:r w:rsidRPr="00D11306">
        <w:rPr>
          <w:rFonts w:ascii="Arial" w:hAnsi="Arial" w:cs="Arial"/>
          <w:color w:val="auto"/>
          <w:lang w:val="es-CO"/>
        </w:rPr>
        <w:t>¿Han sentido respaldo institucional?</w:t>
      </w:r>
    </w:p>
    <w:p w14:paraId="32168C32" w14:textId="77777777" w:rsidR="00675D3D" w:rsidRPr="00D11306" w:rsidRDefault="00675D3D" w:rsidP="00675D3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“No hemos tenido el respaldo de las autoridades.”</w:t>
      </w:r>
    </w:p>
    <w:p w14:paraId="260D1715" w14:textId="77777777" w:rsidR="00675D3D" w:rsidRPr="00D11306" w:rsidRDefault="00012835" w:rsidP="00675D3D">
      <w:pPr>
        <w:rPr>
          <w:rFonts w:ascii="Arial" w:hAnsi="Arial" w:cs="Arial"/>
        </w:rPr>
      </w:pPr>
      <w:r>
        <w:rPr>
          <w:rFonts w:ascii="Arial" w:hAnsi="Arial" w:cs="Arial"/>
        </w:rPr>
        <w:lastRenderedPageBreak/>
        <w:pict w14:anchorId="67C71642">
          <v:rect id="_x0000_i1060" style="width:0;height:1.5pt" o:hralign="center" o:hrstd="t" o:hr="t"/>
        </w:pict>
      </w:r>
    </w:p>
    <w:p w14:paraId="5F3B4DF4" w14:textId="77777777" w:rsidR="00675D3D" w:rsidRPr="00D11306" w:rsidRDefault="00675D3D" w:rsidP="00675D3D">
      <w:pPr>
        <w:pStyle w:val="Ttulo3"/>
        <w:rPr>
          <w:rFonts w:ascii="Arial" w:hAnsi="Arial" w:cs="Arial"/>
          <w:color w:val="auto"/>
          <w:lang w:val="es-CO"/>
        </w:rPr>
      </w:pPr>
      <w:bookmarkStart w:id="34" w:name="qué-le-dijeron-en-corpoamazonia"/>
      <w:bookmarkEnd w:id="33"/>
      <w:r w:rsidRPr="00D11306">
        <w:rPr>
          <w:rFonts w:ascii="Arial" w:hAnsi="Arial" w:cs="Arial"/>
          <w:color w:val="auto"/>
          <w:lang w:val="es-CO"/>
        </w:rPr>
        <w:t>¿Qué le dijeron en Corpoamazonia?</w:t>
      </w:r>
    </w:p>
    <w:p w14:paraId="012A74DE" w14:textId="77777777" w:rsidR="00675D3D" w:rsidRPr="00D11306" w:rsidRDefault="00675D3D" w:rsidP="00675D3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“Ellos dijeron que había una licencia ambiental expedida por el Ministerio de Minas y Energía y que ellos no podían hacer nada porque existía ese permiso.”</w:t>
      </w:r>
    </w:p>
    <w:p w14:paraId="54D2195A" w14:textId="77777777" w:rsidR="00675D3D" w:rsidRPr="00D11306" w:rsidRDefault="00012835" w:rsidP="00675D3D">
      <w:pPr>
        <w:rPr>
          <w:rFonts w:ascii="Arial" w:hAnsi="Arial" w:cs="Arial"/>
        </w:rPr>
      </w:pPr>
      <w:r>
        <w:rPr>
          <w:rFonts w:ascii="Arial" w:hAnsi="Arial" w:cs="Arial"/>
        </w:rPr>
        <w:pict w14:anchorId="5BADDD75">
          <v:rect id="_x0000_i1061" style="width:0;height:1.5pt" o:hralign="center" o:hrstd="t" o:hr="t"/>
        </w:pict>
      </w:r>
    </w:p>
    <w:p w14:paraId="1B236E16" w14:textId="77777777" w:rsidR="00675D3D" w:rsidRPr="00D11306" w:rsidRDefault="00675D3D" w:rsidP="00675D3D">
      <w:pPr>
        <w:pStyle w:val="Ttulo3"/>
        <w:rPr>
          <w:rFonts w:ascii="Arial" w:hAnsi="Arial" w:cs="Arial"/>
          <w:color w:val="auto"/>
          <w:lang w:val="es-CO"/>
        </w:rPr>
      </w:pPr>
      <w:bookmarkStart w:id="35" w:name="Xe0cdde5b0cb88c330fa97b661c91ae4ccdf89b3"/>
      <w:bookmarkEnd w:id="34"/>
      <w:r w:rsidRPr="00D11306">
        <w:rPr>
          <w:rFonts w:ascii="Arial" w:hAnsi="Arial" w:cs="Arial"/>
          <w:color w:val="auto"/>
          <w:lang w:val="es-CO"/>
        </w:rPr>
        <w:t>¿Quién sería entonces la autoridad competente?</w:t>
      </w:r>
    </w:p>
    <w:p w14:paraId="3942FF82" w14:textId="77777777" w:rsidR="00675D3D" w:rsidRPr="00D11306" w:rsidRDefault="00675D3D" w:rsidP="00675D3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“Me dijeron que eso le corresponde a la Agencia Nacional Minera.”</w:t>
      </w:r>
    </w:p>
    <w:p w14:paraId="5A50FCEF" w14:textId="77777777" w:rsidR="00675D3D" w:rsidRPr="00D11306" w:rsidRDefault="00012835" w:rsidP="00675D3D">
      <w:pPr>
        <w:rPr>
          <w:rFonts w:ascii="Arial" w:hAnsi="Arial" w:cs="Arial"/>
        </w:rPr>
      </w:pPr>
      <w:r>
        <w:rPr>
          <w:rFonts w:ascii="Arial" w:hAnsi="Arial" w:cs="Arial"/>
        </w:rPr>
        <w:pict w14:anchorId="3815B888">
          <v:rect id="_x0000_i1062" style="width:0;height:1.5pt" o:hralign="center" o:hrstd="t" o:hr="t"/>
        </w:pict>
      </w:r>
    </w:p>
    <w:bookmarkEnd w:id="35"/>
    <w:p w14:paraId="70044D70" w14:textId="77777777" w:rsidR="00675D3D" w:rsidRPr="00D11306" w:rsidRDefault="00675D3D" w:rsidP="00675D3D">
      <w:pPr>
        <w:pStyle w:val="Ttulo2"/>
        <w:rPr>
          <w:rFonts w:ascii="Arial" w:hAnsi="Arial" w:cs="Arial"/>
          <w:color w:val="auto"/>
          <w:sz w:val="22"/>
          <w:szCs w:val="22"/>
          <w:lang w:val="es-CO"/>
        </w:rPr>
      </w:pPr>
      <w:r w:rsidRPr="00D11306">
        <w:rPr>
          <w:rFonts w:ascii="Arial" w:hAnsi="Arial" w:cs="Arial"/>
          <w:color w:val="auto"/>
          <w:sz w:val="22"/>
          <w:szCs w:val="22"/>
          <w:lang w:val="es-CO"/>
        </w:rPr>
        <w:t>Calidad de vida y riesgos</w:t>
      </w:r>
    </w:p>
    <w:p w14:paraId="701BC21D" w14:textId="77777777" w:rsidR="00675D3D" w:rsidRPr="00D11306" w:rsidRDefault="00675D3D" w:rsidP="00675D3D">
      <w:pPr>
        <w:pStyle w:val="Ttulo3"/>
        <w:rPr>
          <w:rFonts w:ascii="Arial" w:hAnsi="Arial" w:cs="Arial"/>
          <w:color w:val="auto"/>
          <w:lang w:val="es-CO"/>
        </w:rPr>
      </w:pPr>
      <w:bookmarkStart w:id="36" w:name="X098abf430d7bdc444caedac65e63c738f3eaf65"/>
      <w:r w:rsidRPr="00D11306">
        <w:rPr>
          <w:rFonts w:ascii="Arial" w:hAnsi="Arial" w:cs="Arial"/>
          <w:color w:val="auto"/>
          <w:lang w:val="es-CO"/>
        </w:rPr>
        <w:t>¿La actividad minera ha empeorado la calidad de vida de la comunidad?</w:t>
      </w:r>
    </w:p>
    <w:p w14:paraId="73F2B942" w14:textId="77777777" w:rsidR="00675D3D" w:rsidRPr="00D11306" w:rsidRDefault="00675D3D" w:rsidP="00675D3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“Claro, especialmente para las personas que viven cerca al barranco, porque tienen temor de perder sus casas.”</w:t>
      </w:r>
    </w:p>
    <w:p w14:paraId="41BA1A61" w14:textId="77777777" w:rsidR="00675D3D" w:rsidRPr="00D11306" w:rsidRDefault="00012835" w:rsidP="00675D3D">
      <w:pPr>
        <w:rPr>
          <w:rFonts w:ascii="Arial" w:hAnsi="Arial" w:cs="Arial"/>
        </w:rPr>
      </w:pPr>
      <w:r>
        <w:rPr>
          <w:rFonts w:ascii="Arial" w:hAnsi="Arial" w:cs="Arial"/>
        </w:rPr>
        <w:pict w14:anchorId="345509E1">
          <v:rect id="_x0000_i1063" style="width:0;height:1.5pt" o:hralign="center" o:hrstd="t" o:hr="t"/>
        </w:pict>
      </w:r>
    </w:p>
    <w:p w14:paraId="1B92C964" w14:textId="77777777" w:rsidR="00675D3D" w:rsidRPr="00D11306" w:rsidRDefault="00675D3D" w:rsidP="00675D3D">
      <w:pPr>
        <w:pStyle w:val="Ttulo3"/>
        <w:rPr>
          <w:rFonts w:ascii="Arial" w:hAnsi="Arial" w:cs="Arial"/>
          <w:color w:val="auto"/>
          <w:lang w:val="es-CO"/>
        </w:rPr>
      </w:pPr>
      <w:bookmarkStart w:id="37" w:name="qué-entidades-deberían-intervenir"/>
      <w:bookmarkEnd w:id="36"/>
      <w:r w:rsidRPr="00D11306">
        <w:rPr>
          <w:rFonts w:ascii="Arial" w:hAnsi="Arial" w:cs="Arial"/>
          <w:color w:val="auto"/>
          <w:lang w:val="es-CO"/>
        </w:rPr>
        <w:t>¿Qué entidades deberían intervenir?</w:t>
      </w:r>
    </w:p>
    <w:p w14:paraId="6944C61C" w14:textId="77777777" w:rsidR="00675D3D" w:rsidRPr="00D11306" w:rsidRDefault="00675D3D" w:rsidP="00675D3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“Según Gestión del Riesgo, la autoridad competente es el alcalde y la oficina de Gestión del Riesgo del municipio.”</w:t>
      </w:r>
    </w:p>
    <w:p w14:paraId="0E7116A3" w14:textId="77777777" w:rsidR="00675D3D" w:rsidRPr="00D11306" w:rsidRDefault="00012835" w:rsidP="00675D3D">
      <w:pPr>
        <w:rPr>
          <w:rFonts w:ascii="Arial" w:hAnsi="Arial" w:cs="Arial"/>
        </w:rPr>
      </w:pPr>
      <w:r>
        <w:rPr>
          <w:rFonts w:ascii="Arial" w:hAnsi="Arial" w:cs="Arial"/>
        </w:rPr>
        <w:pict w14:anchorId="3D68D9BA">
          <v:rect id="_x0000_i1064" style="width:0;height:1.5pt" o:hralign="center" o:hrstd="t" o:hr="t"/>
        </w:pict>
      </w:r>
    </w:p>
    <w:bookmarkEnd w:id="37"/>
    <w:p w14:paraId="237E255C" w14:textId="77777777" w:rsidR="00675D3D" w:rsidRPr="00D11306" w:rsidRDefault="00675D3D" w:rsidP="00675D3D">
      <w:pPr>
        <w:pStyle w:val="Ttulo3"/>
        <w:rPr>
          <w:rFonts w:ascii="Arial" w:hAnsi="Arial" w:cs="Arial"/>
          <w:color w:val="auto"/>
          <w:lang w:val="es-CO"/>
        </w:rPr>
      </w:pPr>
      <w:r w:rsidRPr="00D11306">
        <w:rPr>
          <w:rFonts w:ascii="Arial" w:hAnsi="Arial" w:cs="Arial"/>
          <w:color w:val="auto"/>
          <w:lang w:val="es-CO"/>
        </w:rPr>
        <w:t>¿Qué mensaje final quisiera compartir?</w:t>
      </w:r>
    </w:p>
    <w:p w14:paraId="396C1277" w14:textId="77777777" w:rsidR="00675D3D" w:rsidRPr="00D11306" w:rsidRDefault="00675D3D" w:rsidP="00675D3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“Lo único que falta es que ustedes vayan personalmente y constaten que lo que estoy diciendo es verdad.”</w:t>
      </w:r>
    </w:p>
    <w:p w14:paraId="35BE4156" w14:textId="020D231F" w:rsidR="00242292" w:rsidRPr="00F1781D" w:rsidRDefault="00012835" w:rsidP="00675D3D">
      <w:pPr>
        <w:rPr>
          <w:rFonts w:ascii="Arial" w:hAnsi="Arial" w:cs="Arial"/>
          <w:lang w:val="es-419"/>
        </w:rPr>
      </w:pPr>
      <w:r>
        <w:rPr>
          <w:rFonts w:ascii="Arial" w:hAnsi="Arial" w:cs="Arial"/>
        </w:rPr>
        <w:pict w14:anchorId="7A757801">
          <v:rect id="_x0000_i1065" style="width:0;height:1.5pt" o:hralign="center" o:hrstd="t" o:hr="t"/>
        </w:pict>
      </w:r>
    </w:p>
    <w:p w14:paraId="27D5BA1C" w14:textId="77777777" w:rsidR="00242292" w:rsidRPr="00242292" w:rsidRDefault="00242292" w:rsidP="00242292">
      <w:pPr>
        <w:rPr>
          <w:rFonts w:ascii="Arial" w:hAnsi="Arial" w:cs="Arial"/>
          <w:b/>
          <w:lang w:val="es-419"/>
        </w:rPr>
      </w:pPr>
    </w:p>
    <w:p w14:paraId="4D518582" w14:textId="25922DA7" w:rsidR="00242292" w:rsidRPr="00242292" w:rsidRDefault="00675D3D" w:rsidP="00242292">
      <w:pPr>
        <w:shd w:val="clear" w:color="auto" w:fill="1A3C5A"/>
        <w:rPr>
          <w:rFonts w:ascii="Arial" w:hAnsi="Arial" w:cs="Arial"/>
          <w:lang w:val="es-419"/>
        </w:rPr>
      </w:pPr>
      <w:r>
        <w:rPr>
          <w:rFonts w:ascii="Arial" w:hAnsi="Arial" w:cs="Arial"/>
          <w:b/>
          <w:color w:val="FFFFFF"/>
          <w:sz w:val="24"/>
          <w:lang w:val="es-419"/>
        </w:rPr>
        <w:t>VII</w:t>
      </w:r>
      <w:r w:rsidR="00242292" w:rsidRPr="00242292">
        <w:rPr>
          <w:rFonts w:ascii="Arial" w:hAnsi="Arial" w:cs="Arial"/>
          <w:b/>
          <w:color w:val="FFFFFF"/>
          <w:sz w:val="24"/>
          <w:lang w:val="es-419"/>
        </w:rPr>
        <w:t>. REGISTRO DE EVIDENCIAS</w:t>
      </w:r>
    </w:p>
    <w:p w14:paraId="2B8FCEFE" w14:textId="77777777" w:rsidR="00436929" w:rsidRPr="00242292" w:rsidRDefault="00436929" w:rsidP="00811F6B">
      <w:pPr>
        <w:spacing w:after="0" w:line="240" w:lineRule="auto"/>
        <w:rPr>
          <w:rFonts w:ascii="Arial" w:hAnsi="Arial" w:cs="Arial"/>
          <w:lang w:val="es-419"/>
        </w:rPr>
      </w:pPr>
    </w:p>
    <w:p w14:paraId="34C2AC14" w14:textId="12ED9B40" w:rsidR="003A0A53" w:rsidRPr="00242292" w:rsidRDefault="00811F6B" w:rsidP="00811F6B">
      <w:pPr>
        <w:spacing w:after="0" w:line="240" w:lineRule="auto"/>
        <w:rPr>
          <w:rFonts w:ascii="Arial" w:hAnsi="Arial" w:cs="Arial"/>
          <w:lang w:val="es-419"/>
        </w:rPr>
      </w:pPr>
      <w:bookmarkStart w:id="38" w:name="_Hlk229242702"/>
      <w:r w:rsidRPr="00242292">
        <w:rPr>
          <w:rFonts w:ascii="Arial" w:hAnsi="Arial" w:cs="Arial"/>
          <w:lang w:val="es-419"/>
        </w:rPr>
        <w:t xml:space="preserve">Fotografías: Sí </w:t>
      </w:r>
      <w:r w:rsidR="00675D3D">
        <w:rPr>
          <w:rFonts w:ascii="Arial" w:hAnsi="Arial" w:cs="Arial"/>
          <w:lang w:val="es-419"/>
        </w:rPr>
        <w:t>x</w:t>
      </w:r>
      <w:r w:rsidRPr="00242292">
        <w:rPr>
          <w:rFonts w:ascii="Arial" w:hAnsi="Arial" w:cs="Arial"/>
          <w:lang w:val="es-419"/>
        </w:rPr>
        <w:t xml:space="preserve">  No ___</w:t>
      </w:r>
    </w:p>
    <w:p w14:paraId="2B504DEA" w14:textId="2E804324" w:rsidR="003A0A53" w:rsidRPr="00242292" w:rsidRDefault="00811F6B" w:rsidP="00811F6B">
      <w:pPr>
        <w:spacing w:after="0" w:line="240" w:lineRule="auto"/>
        <w:rPr>
          <w:rFonts w:ascii="Arial" w:hAnsi="Arial" w:cs="Arial"/>
          <w:lang w:val="es-419"/>
        </w:rPr>
      </w:pPr>
      <w:r w:rsidRPr="00242292">
        <w:rPr>
          <w:rFonts w:ascii="Arial" w:hAnsi="Arial" w:cs="Arial"/>
          <w:lang w:val="es-419"/>
        </w:rPr>
        <w:t xml:space="preserve">Videos: Sí </w:t>
      </w:r>
      <w:r w:rsidR="00675D3D">
        <w:rPr>
          <w:rFonts w:ascii="Arial" w:hAnsi="Arial" w:cs="Arial"/>
          <w:lang w:val="es-419"/>
        </w:rPr>
        <w:t>x</w:t>
      </w:r>
      <w:r w:rsidRPr="00242292">
        <w:rPr>
          <w:rFonts w:ascii="Arial" w:hAnsi="Arial" w:cs="Arial"/>
          <w:lang w:val="es-419"/>
        </w:rPr>
        <w:t xml:space="preserve">  No ___</w:t>
      </w:r>
    </w:p>
    <w:p w14:paraId="1C6D68A8" w14:textId="53CC1119" w:rsidR="00436929" w:rsidRPr="00242292" w:rsidRDefault="00436929" w:rsidP="00811F6B">
      <w:pPr>
        <w:spacing w:after="0" w:line="240" w:lineRule="auto"/>
        <w:rPr>
          <w:rFonts w:ascii="Arial" w:hAnsi="Arial" w:cs="Arial"/>
          <w:lang w:val="es-419"/>
        </w:rPr>
      </w:pPr>
      <w:r w:rsidRPr="00242292">
        <w:rPr>
          <w:rFonts w:ascii="Arial" w:hAnsi="Arial" w:cs="Arial"/>
          <w:lang w:val="es-419"/>
        </w:rPr>
        <w:t xml:space="preserve">Denuncias: Sí </w:t>
      </w:r>
      <w:r w:rsidR="00675D3D">
        <w:rPr>
          <w:rFonts w:ascii="Arial" w:hAnsi="Arial" w:cs="Arial"/>
          <w:lang w:val="es-419"/>
        </w:rPr>
        <w:t>x</w:t>
      </w:r>
      <w:r w:rsidRPr="00242292">
        <w:rPr>
          <w:rFonts w:ascii="Arial" w:hAnsi="Arial" w:cs="Arial"/>
          <w:lang w:val="es-419"/>
        </w:rPr>
        <w:t xml:space="preserve">  No ___</w:t>
      </w:r>
    </w:p>
    <w:p w14:paraId="42C9CAE5" w14:textId="0C0623F5" w:rsidR="003A0A53" w:rsidRPr="00242292" w:rsidRDefault="00811F6B" w:rsidP="00811F6B">
      <w:pPr>
        <w:spacing w:after="0" w:line="240" w:lineRule="auto"/>
        <w:rPr>
          <w:rFonts w:ascii="Arial" w:hAnsi="Arial" w:cs="Arial"/>
          <w:lang w:val="es-419"/>
        </w:rPr>
      </w:pPr>
      <w:r w:rsidRPr="00242292">
        <w:rPr>
          <w:rFonts w:ascii="Arial" w:hAnsi="Arial" w:cs="Arial"/>
          <w:lang w:val="es-419"/>
        </w:rPr>
        <w:t xml:space="preserve">Coordenadas: Sí </w:t>
      </w:r>
      <w:r w:rsidR="00675D3D">
        <w:rPr>
          <w:rFonts w:ascii="Arial" w:hAnsi="Arial" w:cs="Arial"/>
          <w:lang w:val="es-419"/>
        </w:rPr>
        <w:t>x</w:t>
      </w:r>
      <w:r w:rsidRPr="00242292">
        <w:rPr>
          <w:rFonts w:ascii="Arial" w:hAnsi="Arial" w:cs="Arial"/>
          <w:lang w:val="es-419"/>
        </w:rPr>
        <w:t>_  No ___</w:t>
      </w:r>
      <w:r w:rsidR="00436929" w:rsidRPr="00242292">
        <w:rPr>
          <w:rFonts w:ascii="Arial" w:hAnsi="Arial" w:cs="Arial"/>
          <w:lang w:val="es-419"/>
        </w:rPr>
        <w:t xml:space="preserve">  </w:t>
      </w:r>
    </w:p>
    <w:p w14:paraId="52799892" w14:textId="698265D1" w:rsidR="003A0A53" w:rsidRPr="00242292" w:rsidRDefault="00811F6B" w:rsidP="00811F6B">
      <w:pPr>
        <w:spacing w:after="0" w:line="240" w:lineRule="auto"/>
        <w:rPr>
          <w:rFonts w:ascii="Arial" w:hAnsi="Arial" w:cs="Arial"/>
          <w:lang w:val="es-419"/>
        </w:rPr>
      </w:pPr>
      <w:r w:rsidRPr="00242292">
        <w:rPr>
          <w:rFonts w:ascii="Arial" w:hAnsi="Arial" w:cs="Arial"/>
          <w:lang w:val="es-419"/>
        </w:rPr>
        <w:t xml:space="preserve">Registro de puntos críticos: Sí </w:t>
      </w:r>
      <w:r w:rsidR="00675D3D">
        <w:rPr>
          <w:rFonts w:ascii="Arial" w:hAnsi="Arial" w:cs="Arial"/>
          <w:lang w:val="es-419"/>
        </w:rPr>
        <w:t>x</w:t>
      </w:r>
      <w:r w:rsidRPr="00242292">
        <w:rPr>
          <w:rFonts w:ascii="Arial" w:hAnsi="Arial" w:cs="Arial"/>
          <w:lang w:val="es-419"/>
        </w:rPr>
        <w:t xml:space="preserve">  No ___</w:t>
      </w:r>
    </w:p>
    <w:bookmarkEnd w:id="38"/>
    <w:p w14:paraId="577F1336" w14:textId="08DC3B11" w:rsidR="00242292" w:rsidRDefault="00242292" w:rsidP="00242292">
      <w:pPr>
        <w:rPr>
          <w:rFonts w:ascii="Arial" w:hAnsi="Arial" w:cs="Arial"/>
          <w:b/>
          <w:lang w:val="es-419"/>
        </w:rPr>
      </w:pPr>
    </w:p>
    <w:p w14:paraId="3B97357F" w14:textId="519D39C9" w:rsidR="00675D3D" w:rsidRPr="00242292" w:rsidRDefault="00675D3D" w:rsidP="1FF96543">
      <w:pPr>
        <w:rPr>
          <w:rFonts w:ascii="Arial" w:hAnsi="Arial" w:cs="Arial"/>
          <w:b/>
          <w:bCs/>
          <w:lang w:val="es-419"/>
        </w:rPr>
      </w:pPr>
    </w:p>
    <w:p w14:paraId="4110E08C" w14:textId="37870C44" w:rsidR="00242292" w:rsidRPr="00242292" w:rsidRDefault="00675D3D" w:rsidP="00242292">
      <w:pPr>
        <w:shd w:val="clear" w:color="auto" w:fill="1A3C5A"/>
        <w:rPr>
          <w:rFonts w:ascii="Arial" w:hAnsi="Arial" w:cs="Arial"/>
          <w:lang w:val="es-419"/>
        </w:rPr>
      </w:pPr>
      <w:r>
        <w:rPr>
          <w:rFonts w:ascii="Arial" w:hAnsi="Arial" w:cs="Arial"/>
          <w:b/>
          <w:color w:val="FFFFFF"/>
          <w:sz w:val="24"/>
          <w:lang w:val="es-419"/>
        </w:rPr>
        <w:t>VIII</w:t>
      </w:r>
      <w:r w:rsidR="00242292" w:rsidRPr="00242292">
        <w:rPr>
          <w:rFonts w:ascii="Arial" w:hAnsi="Arial" w:cs="Arial"/>
          <w:b/>
          <w:color w:val="FFFFFF"/>
          <w:sz w:val="24"/>
          <w:lang w:val="es-419"/>
        </w:rPr>
        <w:t>. CIERRE</w:t>
      </w:r>
    </w:p>
    <w:p w14:paraId="29DC8DEE" w14:textId="5129FAD2" w:rsidR="00242292" w:rsidRPr="0028666E" w:rsidRDefault="00242292" w:rsidP="0028666E">
      <w:pPr>
        <w:spacing w:after="0" w:line="240" w:lineRule="auto"/>
        <w:jc w:val="both"/>
        <w:rPr>
          <w:rFonts w:ascii="Arial" w:hAnsi="Arial" w:cs="Arial"/>
          <w:b/>
          <w:lang w:val="es-419"/>
        </w:rPr>
      </w:pPr>
      <w:r w:rsidRPr="00242292">
        <w:rPr>
          <w:rFonts w:ascii="Arial" w:hAnsi="Arial" w:cs="Arial"/>
          <w:lang w:val="es-419"/>
        </w:rPr>
        <w:lastRenderedPageBreak/>
        <w:t xml:space="preserve">Siendo las </w:t>
      </w:r>
      <w:r w:rsidR="00675D3D">
        <w:rPr>
          <w:rFonts w:ascii="Arial" w:hAnsi="Arial" w:cs="Arial"/>
          <w:lang w:val="es-419"/>
        </w:rPr>
        <w:t>4:30 PM</w:t>
      </w:r>
      <w:r w:rsidRPr="00242292">
        <w:rPr>
          <w:rFonts w:ascii="Arial" w:hAnsi="Arial" w:cs="Arial"/>
          <w:lang w:val="es-419"/>
        </w:rPr>
        <w:t xml:space="preserve"> del día </w:t>
      </w:r>
      <w:r w:rsidR="00675D3D">
        <w:rPr>
          <w:rFonts w:ascii="Arial" w:hAnsi="Arial" w:cs="Arial"/>
          <w:lang w:val="es-419"/>
        </w:rPr>
        <w:t>11</w:t>
      </w:r>
      <w:r w:rsidRPr="00242292">
        <w:rPr>
          <w:rFonts w:ascii="Arial" w:hAnsi="Arial" w:cs="Arial"/>
          <w:lang w:val="es-419"/>
        </w:rPr>
        <w:t xml:space="preserve"> del mes </w:t>
      </w:r>
      <w:r w:rsidR="00675D3D">
        <w:rPr>
          <w:rFonts w:ascii="Arial" w:hAnsi="Arial" w:cs="Arial"/>
          <w:lang w:val="es-419"/>
        </w:rPr>
        <w:t>MAYO</w:t>
      </w:r>
      <w:r w:rsidRPr="00242292">
        <w:rPr>
          <w:rFonts w:ascii="Arial" w:hAnsi="Arial" w:cs="Arial"/>
          <w:lang w:val="es-419"/>
        </w:rPr>
        <w:t xml:space="preserve"> de 2026 se da por terminada la entrevista.</w:t>
      </w:r>
    </w:p>
    <w:p w14:paraId="0D3DB3CA" w14:textId="5288367C" w:rsidR="00242292" w:rsidRPr="00242292" w:rsidRDefault="009B3387" w:rsidP="00242292">
      <w:pPr>
        <w:spacing w:after="0" w:line="240" w:lineRule="auto"/>
        <w:rPr>
          <w:rFonts w:ascii="Arial" w:hAnsi="Arial" w:cs="Arial"/>
          <w:lang w:val="es-419"/>
        </w:rPr>
      </w:pPr>
      <w:r>
        <w:rPr>
          <w:rFonts w:ascii="Arial" w:hAnsi="Arial" w:cs="Arial"/>
          <w:b/>
          <w:bCs/>
          <w:noProof/>
          <w:lang w:val="es-419"/>
        </w:rPr>
        <w:drawing>
          <wp:anchor distT="0" distB="0" distL="114300" distR="114300" simplePos="0" relativeHeight="251658240" behindDoc="0" locked="0" layoutInCell="1" allowOverlap="1" wp14:anchorId="1B8D7908" wp14:editId="09D58A81">
            <wp:simplePos x="0" y="0"/>
            <wp:positionH relativeFrom="column">
              <wp:posOffset>1625600</wp:posOffset>
            </wp:positionH>
            <wp:positionV relativeFrom="paragraph">
              <wp:posOffset>19050</wp:posOffset>
            </wp:positionV>
            <wp:extent cx="1205903" cy="685800"/>
            <wp:effectExtent l="0" t="0" r="0" b="0"/>
            <wp:wrapNone/>
            <wp:docPr id="116926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2665" name="Imagen 11692665"/>
                    <pic:cNvPicPr/>
                  </pic:nvPicPr>
                  <pic:blipFill>
                    <a:blip r:embed="rId9"/>
                    <a:stretch>
                      <a:fillRect/>
                    </a:stretch>
                  </pic:blipFill>
                  <pic:spPr>
                    <a:xfrm>
                      <a:off x="0" y="0"/>
                      <a:ext cx="1205903" cy="685800"/>
                    </a:xfrm>
                    <a:prstGeom prst="rect">
                      <a:avLst/>
                    </a:prstGeom>
                  </pic:spPr>
                </pic:pic>
              </a:graphicData>
            </a:graphic>
            <wp14:sizeRelH relativeFrom="margin">
              <wp14:pctWidth>0</wp14:pctWidth>
            </wp14:sizeRelH>
            <wp14:sizeRelV relativeFrom="margin">
              <wp14:pctHeight>0</wp14:pctHeight>
            </wp14:sizeRelV>
          </wp:anchor>
        </w:drawing>
      </w:r>
    </w:p>
    <w:p w14:paraId="1326F512" w14:textId="39CA8879" w:rsidR="00242292" w:rsidRPr="00242292" w:rsidRDefault="00242292" w:rsidP="00242292">
      <w:pPr>
        <w:spacing w:after="0" w:line="240" w:lineRule="auto"/>
        <w:rPr>
          <w:rFonts w:ascii="Arial" w:hAnsi="Arial" w:cs="Arial"/>
          <w:lang w:val="es-419"/>
        </w:rPr>
      </w:pPr>
    </w:p>
    <w:p w14:paraId="58947F37" w14:textId="77777777" w:rsidR="00242292" w:rsidRPr="00242292" w:rsidRDefault="00242292" w:rsidP="00242292">
      <w:pPr>
        <w:spacing w:after="0" w:line="240" w:lineRule="auto"/>
        <w:rPr>
          <w:rFonts w:ascii="Arial" w:hAnsi="Arial" w:cs="Arial"/>
          <w:lang w:val="es-419"/>
        </w:rPr>
      </w:pPr>
    </w:p>
    <w:p w14:paraId="53E14C5A" w14:textId="637E79D7" w:rsidR="00242292" w:rsidRPr="00242292" w:rsidRDefault="00242292" w:rsidP="00242292">
      <w:pPr>
        <w:spacing w:after="0" w:line="240" w:lineRule="auto"/>
        <w:rPr>
          <w:rFonts w:ascii="Arial" w:hAnsi="Arial" w:cs="Arial"/>
          <w:b/>
          <w:bCs/>
          <w:lang w:val="es-419"/>
        </w:rPr>
      </w:pPr>
      <w:r w:rsidRPr="00242292">
        <w:rPr>
          <w:rFonts w:ascii="Arial" w:hAnsi="Arial" w:cs="Arial"/>
          <w:b/>
          <w:bCs/>
          <w:lang w:val="es-419"/>
        </w:rPr>
        <w:t>Firma entrevistado: ______________________________</w:t>
      </w:r>
    </w:p>
    <w:p w14:paraId="053AFDB4" w14:textId="0147C426" w:rsidR="00242292" w:rsidRPr="00242292" w:rsidRDefault="00242292" w:rsidP="00242292">
      <w:pPr>
        <w:spacing w:after="0" w:line="240" w:lineRule="auto"/>
        <w:rPr>
          <w:rFonts w:ascii="Arial" w:hAnsi="Arial" w:cs="Arial"/>
          <w:b/>
          <w:bCs/>
          <w:lang w:val="es-419"/>
        </w:rPr>
      </w:pPr>
      <w:r w:rsidRPr="00242292">
        <w:rPr>
          <w:rFonts w:ascii="Arial" w:hAnsi="Arial" w:cs="Arial"/>
          <w:b/>
          <w:bCs/>
          <w:lang w:val="es-419"/>
        </w:rPr>
        <w:t xml:space="preserve">C.C. </w:t>
      </w:r>
      <w:r w:rsidR="009B3387">
        <w:rPr>
          <w:rFonts w:ascii="Arial" w:hAnsi="Arial" w:cs="Arial"/>
          <w:b/>
          <w:bCs/>
          <w:lang w:val="es-419"/>
        </w:rPr>
        <w:t xml:space="preserve">  17.636.097</w:t>
      </w:r>
    </w:p>
    <w:p w14:paraId="4323902C" w14:textId="6BA1929A" w:rsidR="00242292" w:rsidRPr="00242292" w:rsidRDefault="002155B3" w:rsidP="00242292">
      <w:pPr>
        <w:spacing w:after="0" w:line="240" w:lineRule="auto"/>
        <w:rPr>
          <w:rFonts w:ascii="Arial" w:hAnsi="Arial" w:cs="Arial"/>
          <w:lang w:val="es-419"/>
        </w:rPr>
      </w:pPr>
      <w:r>
        <w:rPr>
          <w:noProof/>
        </w:rPr>
        <w:drawing>
          <wp:anchor distT="0" distB="0" distL="114300" distR="114300" simplePos="0" relativeHeight="251660288" behindDoc="0" locked="0" layoutInCell="1" allowOverlap="1" wp14:anchorId="40C824A2" wp14:editId="71FCBEC5">
            <wp:simplePos x="0" y="0"/>
            <wp:positionH relativeFrom="column">
              <wp:posOffset>3695700</wp:posOffset>
            </wp:positionH>
            <wp:positionV relativeFrom="paragraph">
              <wp:posOffset>79375</wp:posOffset>
            </wp:positionV>
            <wp:extent cx="1181100" cy="533400"/>
            <wp:effectExtent l="0" t="0" r="0" b="0"/>
            <wp:wrapNone/>
            <wp:docPr id="149339556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81100" cy="533400"/>
                    </a:xfrm>
                    <a:prstGeom prst="rect">
                      <a:avLst/>
                    </a:prstGeom>
                    <a:noFill/>
                    <a:ln>
                      <a:noFill/>
                    </a:ln>
                  </pic:spPr>
                </pic:pic>
              </a:graphicData>
            </a:graphic>
          </wp:anchor>
        </w:drawing>
      </w:r>
      <w:r w:rsidR="005A6AE9">
        <w:rPr>
          <w:rFonts w:ascii="Arial" w:hAnsi="Arial" w:cs="Arial"/>
          <w:b/>
          <w:bCs/>
          <w:noProof/>
          <w:lang w:val="es-419"/>
        </w:rPr>
        <w:drawing>
          <wp:anchor distT="0" distB="0" distL="114300" distR="114300" simplePos="0" relativeHeight="251659264" behindDoc="0" locked="0" layoutInCell="1" allowOverlap="1" wp14:anchorId="28C585CB" wp14:editId="5394E182">
            <wp:simplePos x="0" y="0"/>
            <wp:positionH relativeFrom="column">
              <wp:posOffset>1587500</wp:posOffset>
            </wp:positionH>
            <wp:positionV relativeFrom="paragraph">
              <wp:posOffset>142875</wp:posOffset>
            </wp:positionV>
            <wp:extent cx="1903730" cy="781050"/>
            <wp:effectExtent l="0" t="0" r="0" b="0"/>
            <wp:wrapNone/>
            <wp:docPr id="99782001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820011" name="Imagen 997820011"/>
                    <pic:cNvPicPr/>
                  </pic:nvPicPr>
                  <pic:blipFill>
                    <a:blip r:embed="rId11"/>
                    <a:stretch>
                      <a:fillRect/>
                    </a:stretch>
                  </pic:blipFill>
                  <pic:spPr>
                    <a:xfrm>
                      <a:off x="0" y="0"/>
                      <a:ext cx="1903730" cy="781050"/>
                    </a:xfrm>
                    <a:prstGeom prst="rect">
                      <a:avLst/>
                    </a:prstGeom>
                  </pic:spPr>
                </pic:pic>
              </a:graphicData>
            </a:graphic>
            <wp14:sizeRelH relativeFrom="margin">
              <wp14:pctWidth>0</wp14:pctWidth>
            </wp14:sizeRelH>
            <wp14:sizeRelV relativeFrom="margin">
              <wp14:pctHeight>0</wp14:pctHeight>
            </wp14:sizeRelV>
          </wp:anchor>
        </w:drawing>
      </w:r>
    </w:p>
    <w:p w14:paraId="465EC126" w14:textId="5C02F8D7" w:rsidR="00242292" w:rsidRPr="00242292" w:rsidRDefault="00242292" w:rsidP="00242292">
      <w:pPr>
        <w:spacing w:after="0" w:line="240" w:lineRule="auto"/>
        <w:rPr>
          <w:rFonts w:ascii="Arial" w:hAnsi="Arial" w:cs="Arial"/>
          <w:lang w:val="es-419"/>
        </w:rPr>
      </w:pPr>
    </w:p>
    <w:p w14:paraId="3C24AE7D" w14:textId="6D6EE54B" w:rsidR="00242292" w:rsidRPr="00242292" w:rsidRDefault="00242292" w:rsidP="00242292">
      <w:pPr>
        <w:spacing w:after="0" w:line="240" w:lineRule="auto"/>
        <w:rPr>
          <w:rFonts w:ascii="Arial" w:hAnsi="Arial" w:cs="Arial"/>
          <w:lang w:val="es-419"/>
        </w:rPr>
      </w:pPr>
    </w:p>
    <w:p w14:paraId="6646C986" w14:textId="69181505" w:rsidR="00242292" w:rsidRPr="00242292" w:rsidRDefault="00242292" w:rsidP="00242292">
      <w:pPr>
        <w:spacing w:after="0" w:line="240" w:lineRule="auto"/>
        <w:rPr>
          <w:rFonts w:ascii="Arial" w:hAnsi="Arial" w:cs="Arial"/>
          <w:b/>
          <w:bCs/>
          <w:lang w:val="es-419"/>
        </w:rPr>
      </w:pPr>
      <w:r w:rsidRPr="00242292">
        <w:rPr>
          <w:rFonts w:ascii="Arial" w:hAnsi="Arial" w:cs="Arial"/>
          <w:b/>
          <w:bCs/>
          <w:lang w:val="es-419"/>
        </w:rPr>
        <w:t xml:space="preserve">Firma entrevistador: </w:t>
      </w:r>
      <w:r w:rsidR="002155B3">
        <w:rPr>
          <w:rFonts w:ascii="Arial" w:hAnsi="Arial" w:cs="Arial"/>
          <w:b/>
          <w:bCs/>
          <w:lang w:val="es-419"/>
        </w:rPr>
        <w:t>_______________________</w:t>
      </w:r>
      <w:r w:rsidRPr="00242292">
        <w:rPr>
          <w:rFonts w:ascii="Arial" w:hAnsi="Arial" w:cs="Arial"/>
          <w:b/>
          <w:bCs/>
          <w:lang w:val="es-419"/>
        </w:rPr>
        <w:t>_____________________________</w:t>
      </w:r>
    </w:p>
    <w:p w14:paraId="44AE0AE5" w14:textId="6BAEA01B" w:rsidR="00242292" w:rsidRPr="00242292" w:rsidRDefault="002155B3" w:rsidP="00242292">
      <w:pPr>
        <w:spacing w:after="0" w:line="240" w:lineRule="auto"/>
        <w:rPr>
          <w:rFonts w:ascii="Arial" w:hAnsi="Arial" w:cs="Arial"/>
          <w:b/>
          <w:bCs/>
          <w:lang w:val="es-419"/>
        </w:rPr>
      </w:pPr>
      <w:r>
        <w:rPr>
          <w:rFonts w:ascii="Arial" w:hAnsi="Arial" w:cs="Arial"/>
          <w:noProof/>
          <w:lang w:val="es-419"/>
        </w:rPr>
        <w:drawing>
          <wp:anchor distT="0" distB="0" distL="114300" distR="114300" simplePos="0" relativeHeight="251663360" behindDoc="0" locked="0" layoutInCell="1" allowOverlap="1" wp14:anchorId="36FC2CB6" wp14:editId="10C75E06">
            <wp:simplePos x="0" y="0"/>
            <wp:positionH relativeFrom="column">
              <wp:posOffset>3111500</wp:posOffset>
            </wp:positionH>
            <wp:positionV relativeFrom="paragraph">
              <wp:posOffset>135255</wp:posOffset>
            </wp:positionV>
            <wp:extent cx="2628900" cy="295741"/>
            <wp:effectExtent l="0" t="0" r="0" b="9525"/>
            <wp:wrapNone/>
            <wp:docPr id="45226506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265060" name="Imagen 452265060"/>
                    <pic:cNvPicPr/>
                  </pic:nvPicPr>
                  <pic:blipFill rotWithShape="1">
                    <a:blip r:embed="rId12"/>
                    <a:srcRect t="26495" b="17486"/>
                    <a:stretch>
                      <a:fillRect/>
                    </a:stretch>
                  </pic:blipFill>
                  <pic:spPr bwMode="auto">
                    <a:xfrm>
                      <a:off x="0" y="0"/>
                      <a:ext cx="2628900" cy="29574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1" locked="0" layoutInCell="1" allowOverlap="1" wp14:anchorId="70CCB1E6" wp14:editId="1DF58876">
            <wp:simplePos x="0" y="0"/>
            <wp:positionH relativeFrom="column">
              <wp:posOffset>1835150</wp:posOffset>
            </wp:positionH>
            <wp:positionV relativeFrom="paragraph">
              <wp:posOffset>71755</wp:posOffset>
            </wp:positionV>
            <wp:extent cx="1092200" cy="730250"/>
            <wp:effectExtent l="0" t="0" r="0" b="0"/>
            <wp:wrapNone/>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3" cstate="print"/>
                    <a:stretch>
                      <a:fillRect/>
                    </a:stretch>
                  </pic:blipFill>
                  <pic:spPr>
                    <a:xfrm>
                      <a:off x="0" y="0"/>
                      <a:ext cx="1093026" cy="730802"/>
                    </a:xfrm>
                    <a:prstGeom prst="rect">
                      <a:avLst/>
                    </a:prstGeom>
                  </pic:spPr>
                </pic:pic>
              </a:graphicData>
            </a:graphic>
            <wp14:sizeRelH relativeFrom="page">
              <wp14:pctWidth>0</wp14:pctWidth>
            </wp14:sizeRelH>
            <wp14:sizeRelV relativeFrom="page">
              <wp14:pctHeight>0</wp14:pctHeight>
            </wp14:sizeRelV>
          </wp:anchor>
        </w:drawing>
      </w:r>
      <w:r w:rsidR="00242292" w:rsidRPr="00242292">
        <w:rPr>
          <w:rFonts w:ascii="Arial" w:hAnsi="Arial" w:cs="Arial"/>
          <w:b/>
          <w:bCs/>
          <w:lang w:val="es-419"/>
        </w:rPr>
        <w:t>C.C.</w:t>
      </w:r>
      <w:r w:rsidR="005A6AE9">
        <w:rPr>
          <w:rFonts w:ascii="Arial" w:hAnsi="Arial" w:cs="Arial"/>
          <w:b/>
          <w:bCs/>
          <w:lang w:val="es-419"/>
        </w:rPr>
        <w:t xml:space="preserve"> </w:t>
      </w:r>
    </w:p>
    <w:p w14:paraId="7CE4257C" w14:textId="58CA8073" w:rsidR="00242292" w:rsidRDefault="00242292" w:rsidP="00242292">
      <w:pPr>
        <w:rPr>
          <w:rFonts w:ascii="Arial" w:hAnsi="Arial" w:cs="Arial"/>
          <w:lang w:val="es-419"/>
        </w:rPr>
      </w:pPr>
    </w:p>
    <w:p w14:paraId="0EEC890A" w14:textId="24218314" w:rsidR="00675D3D" w:rsidRDefault="00675D3D" w:rsidP="00242292">
      <w:pPr>
        <w:rPr>
          <w:rFonts w:ascii="Arial" w:hAnsi="Arial" w:cs="Arial"/>
          <w:lang w:val="es-419"/>
        </w:rPr>
      </w:pPr>
    </w:p>
    <w:p w14:paraId="1C90DCDD" w14:textId="65EE6AE3" w:rsidR="00675D3D" w:rsidRDefault="00675D3D" w:rsidP="00242292">
      <w:pPr>
        <w:rPr>
          <w:rFonts w:ascii="Arial" w:hAnsi="Arial" w:cs="Arial"/>
          <w:lang w:val="es-419"/>
        </w:rPr>
      </w:pPr>
    </w:p>
    <w:p w14:paraId="4ECF330D" w14:textId="7DE6549B" w:rsidR="00675D3D" w:rsidRDefault="00675D3D" w:rsidP="00242292">
      <w:pPr>
        <w:rPr>
          <w:rFonts w:ascii="Arial" w:hAnsi="Arial" w:cs="Arial"/>
          <w:lang w:val="es-419"/>
        </w:rPr>
      </w:pPr>
    </w:p>
    <w:p w14:paraId="0848CB2D" w14:textId="6BA74367" w:rsidR="00675D3D" w:rsidRDefault="00675D3D" w:rsidP="00242292">
      <w:pPr>
        <w:rPr>
          <w:rFonts w:ascii="Arial" w:hAnsi="Arial" w:cs="Arial"/>
          <w:lang w:val="es-419"/>
        </w:rPr>
      </w:pPr>
    </w:p>
    <w:p w14:paraId="0AD1C041" w14:textId="2BC93E94" w:rsidR="00675D3D" w:rsidRDefault="00675D3D" w:rsidP="00242292">
      <w:pPr>
        <w:rPr>
          <w:rFonts w:ascii="Arial" w:hAnsi="Arial" w:cs="Arial"/>
          <w:lang w:val="es-419"/>
        </w:rPr>
      </w:pPr>
    </w:p>
    <w:p w14:paraId="627279BF" w14:textId="5CB58740" w:rsidR="00675D3D" w:rsidRDefault="00675D3D" w:rsidP="00242292">
      <w:pPr>
        <w:rPr>
          <w:rFonts w:ascii="Arial" w:hAnsi="Arial" w:cs="Arial"/>
          <w:lang w:val="es-419"/>
        </w:rPr>
      </w:pPr>
    </w:p>
    <w:p w14:paraId="3B128D8C" w14:textId="51CD11E5" w:rsidR="00675D3D" w:rsidRDefault="00675D3D" w:rsidP="00242292">
      <w:pPr>
        <w:rPr>
          <w:rFonts w:ascii="Arial" w:hAnsi="Arial" w:cs="Arial"/>
          <w:lang w:val="es-419"/>
        </w:rPr>
      </w:pPr>
    </w:p>
    <w:p w14:paraId="43345675" w14:textId="49E59F4B" w:rsidR="00675D3D" w:rsidRDefault="00675D3D" w:rsidP="00242292">
      <w:pPr>
        <w:rPr>
          <w:rFonts w:ascii="Arial" w:hAnsi="Arial" w:cs="Arial"/>
          <w:lang w:val="es-419"/>
        </w:rPr>
      </w:pPr>
    </w:p>
    <w:p w14:paraId="091CE374" w14:textId="344E9F80" w:rsidR="00675D3D" w:rsidRDefault="00675D3D" w:rsidP="00242292">
      <w:pPr>
        <w:rPr>
          <w:rFonts w:ascii="Arial" w:hAnsi="Arial" w:cs="Arial"/>
          <w:lang w:val="es-419"/>
        </w:rPr>
      </w:pPr>
    </w:p>
    <w:p w14:paraId="4749BA7B" w14:textId="7283D75F" w:rsidR="00675D3D" w:rsidRDefault="00675D3D" w:rsidP="00242292">
      <w:pPr>
        <w:rPr>
          <w:rFonts w:ascii="Arial" w:hAnsi="Arial" w:cs="Arial"/>
          <w:lang w:val="es-419"/>
        </w:rPr>
      </w:pPr>
    </w:p>
    <w:p w14:paraId="46EA5DC8" w14:textId="281CAEAE" w:rsidR="00675D3D" w:rsidRDefault="00675D3D" w:rsidP="00242292">
      <w:pPr>
        <w:rPr>
          <w:rFonts w:ascii="Arial" w:hAnsi="Arial" w:cs="Arial"/>
          <w:lang w:val="es-419"/>
        </w:rPr>
      </w:pPr>
    </w:p>
    <w:p w14:paraId="6F6607B3" w14:textId="38424A99" w:rsidR="00675D3D" w:rsidRDefault="00675D3D" w:rsidP="00242292">
      <w:pPr>
        <w:rPr>
          <w:rFonts w:ascii="Arial" w:hAnsi="Arial" w:cs="Arial"/>
          <w:lang w:val="es-419"/>
        </w:rPr>
      </w:pPr>
    </w:p>
    <w:p w14:paraId="6234B110" w14:textId="1A7998B8" w:rsidR="00675D3D" w:rsidRDefault="00675D3D" w:rsidP="00242292">
      <w:pPr>
        <w:rPr>
          <w:rFonts w:ascii="Arial" w:hAnsi="Arial" w:cs="Arial"/>
          <w:lang w:val="es-419"/>
        </w:rPr>
      </w:pPr>
    </w:p>
    <w:p w14:paraId="45E47F85" w14:textId="69FCDF64" w:rsidR="00675D3D" w:rsidRDefault="00675D3D" w:rsidP="00242292">
      <w:pPr>
        <w:rPr>
          <w:rFonts w:ascii="Arial" w:hAnsi="Arial" w:cs="Arial"/>
          <w:lang w:val="es-419"/>
        </w:rPr>
      </w:pPr>
    </w:p>
    <w:p w14:paraId="2512E382" w14:textId="60AEC672" w:rsidR="00675D3D" w:rsidRDefault="00675D3D" w:rsidP="00242292">
      <w:pPr>
        <w:rPr>
          <w:rFonts w:ascii="Arial" w:hAnsi="Arial" w:cs="Arial"/>
          <w:lang w:val="es-419"/>
        </w:rPr>
      </w:pPr>
    </w:p>
    <w:p w14:paraId="2BFFE38C" w14:textId="12C94D6D" w:rsidR="00675D3D" w:rsidRDefault="00675D3D" w:rsidP="00242292">
      <w:pPr>
        <w:rPr>
          <w:rFonts w:ascii="Arial" w:hAnsi="Arial" w:cs="Arial"/>
          <w:lang w:val="es-419"/>
        </w:rPr>
      </w:pPr>
    </w:p>
    <w:p w14:paraId="4FAC00B9" w14:textId="14A4A6E8" w:rsidR="00675D3D" w:rsidRDefault="00675D3D" w:rsidP="00242292">
      <w:pPr>
        <w:rPr>
          <w:rFonts w:ascii="Arial" w:hAnsi="Arial" w:cs="Arial"/>
          <w:lang w:val="es-419"/>
        </w:rPr>
      </w:pPr>
    </w:p>
    <w:p w14:paraId="0BA3C2C3" w14:textId="77652948" w:rsidR="00675D3D" w:rsidRDefault="00675D3D" w:rsidP="00242292">
      <w:pPr>
        <w:rPr>
          <w:rFonts w:ascii="Arial" w:hAnsi="Arial" w:cs="Arial"/>
          <w:lang w:val="es-419"/>
        </w:rPr>
      </w:pPr>
    </w:p>
    <w:p w14:paraId="7EEDAF35" w14:textId="77777777" w:rsidR="00012835" w:rsidRDefault="00012835" w:rsidP="00242292">
      <w:pPr>
        <w:rPr>
          <w:rFonts w:ascii="Arial" w:hAnsi="Arial" w:cs="Arial"/>
          <w:lang w:val="es-419"/>
        </w:rPr>
      </w:pPr>
    </w:p>
    <w:p w14:paraId="7D288090" w14:textId="15D92048" w:rsidR="00675D3D" w:rsidRDefault="00675D3D" w:rsidP="00242292">
      <w:pPr>
        <w:rPr>
          <w:rFonts w:ascii="Arial" w:hAnsi="Arial" w:cs="Arial"/>
          <w:lang w:val="es-419"/>
        </w:rPr>
      </w:pPr>
    </w:p>
    <w:p w14:paraId="10F33F66" w14:textId="77777777" w:rsidR="00675D3D" w:rsidRPr="00D11306" w:rsidRDefault="00675D3D" w:rsidP="00675D3D">
      <w:pPr>
        <w:jc w:val="center"/>
        <w:rPr>
          <w:rFonts w:ascii="Arial" w:hAnsi="Arial" w:cs="Arial"/>
          <w:b/>
          <w:lang w:val="es-CO"/>
        </w:rPr>
      </w:pPr>
      <w:r w:rsidRPr="00D11306">
        <w:rPr>
          <w:rFonts w:ascii="Arial" w:hAnsi="Arial" w:cs="Arial"/>
          <w:b/>
          <w:lang w:val="es-CO"/>
        </w:rPr>
        <w:lastRenderedPageBreak/>
        <w:t>TRANSCRIPCION ORIGINAL:</w:t>
      </w:r>
    </w:p>
    <w:p w14:paraId="5ED3EB84" w14:textId="77777777" w:rsidR="00675D3D" w:rsidRPr="00D11306" w:rsidRDefault="00675D3D" w:rsidP="00675D3D">
      <w:pPr>
        <w:rPr>
          <w:rFonts w:ascii="Arial" w:hAnsi="Arial" w:cs="Arial"/>
          <w:lang w:val="es-CO"/>
        </w:rPr>
      </w:pPr>
    </w:p>
    <w:p w14:paraId="02FF2164" w14:textId="77777777" w:rsidR="00675D3D" w:rsidRPr="00D11306" w:rsidRDefault="00675D3D" w:rsidP="00675D3D">
      <w:pPr>
        <w:spacing w:after="160" w:line="259" w:lineRule="auto"/>
        <w:jc w:val="both"/>
        <w:rPr>
          <w:rFonts w:ascii="Arial" w:hAnsi="Arial" w:cs="Arial"/>
          <w:lang w:val="es-CO"/>
        </w:rPr>
      </w:pPr>
      <w:r w:rsidRPr="00D11306">
        <w:rPr>
          <w:rFonts w:ascii="Arial" w:hAnsi="Arial" w:cs="Arial"/>
          <w:lang w:val="es-CO"/>
        </w:rPr>
        <w:t xml:space="preserve">Muy buenas tardes, siendo las 3 y 20 de la tarde, iniciamos la entrevista que vamos a llevar a cabo el equipo de biodiversidad y servicios ecosistémicos del territorial Caquetá junto con el señor presidente de la junta de acción comunal, Luis Adán Becerra Saavedra, que nos va a compartir un poco el conocimiento que tiene a través del tiempo con el tema de material de arrastre extracción de material de arrastre en el río Hacha del municipio de Florencia. buenas tardes </w:t>
      </w:r>
      <w:proofErr w:type="spellStart"/>
      <w:r w:rsidRPr="00D11306">
        <w:rPr>
          <w:rFonts w:ascii="Arial" w:hAnsi="Arial" w:cs="Arial"/>
          <w:lang w:val="es-CO"/>
        </w:rPr>
        <w:t>tardes</w:t>
      </w:r>
      <w:proofErr w:type="spellEnd"/>
      <w:r w:rsidRPr="00D11306">
        <w:rPr>
          <w:rFonts w:ascii="Arial" w:hAnsi="Arial" w:cs="Arial"/>
          <w:lang w:val="es-CO"/>
        </w:rPr>
        <w:t xml:space="preserve">. Don Luis, cuénteme, qué cargo ocupa un hombre concreto suyo, ¿nos puede dar una ubicación espacial?  señor, claro, con mucho gusto. Mi nombre es Ruiz Adán Becerra Saavedra, soy presidente de la junta de acción comunal del Barrio Circasia, de la comuna occidental de municipio de Florencia, Caquetá. El cargo, como ya lo decía, soy presidente, ya llevo más de 40 años en este chicharrón. Bueno, entonces, don Luis, ¿usted hace cuánto tiempo vive aquí en el barrio de Circasia? Yo vivo aquí en el barrio Circasia hace 62 años porque soy ese de mi edad y soy nacido y criado aquí en el barrio. Bueno, el objetivo de este encuentro es conocer un poco porque nos dieron el contacto suyo. Nosotros como proyecto de sala de monitoreo y equipo de biodiversidad Queremos escogimos este punto de estudio, un caso especial sobre el tema de minería, especialmente en material de arrastro. Bien sabemos que usted llevamos bastante tiempo acá. queremos hacerle unas preguntas para que usted nos pueda orientar y dimensionar la problemática de todo de esta minería que están realizando sobre el Rio Hacha. Desde hace cuándo desde cuánto tiene conocimiento usted de la extracción de material de arrastre aquí sobre el Río Hacha. Bueno, yo tengo conocimiento de la extracción de material de arrastre, pues más que todo anteriormente era artesanal. Eran personas de acá de la zona que sacaban piedras, sacaban gravilla para vender, pero entonces era artesanal. O sea, y había algún impacto o no había. No, no, yo en esa época no se miró ningún impacto. ¿Y desde cuándo anteriormente era artesanal?  y desde cuándo ya dejó de ser artesanal y comenzó, usted nos decía que había maquinaria desde hace cuánto tiempo? Sí, señor, hace un tiempo que el Ministerio de minas expidió una licencia a una organización que se llama </w:t>
      </w:r>
      <w:proofErr w:type="spellStart"/>
      <w:r w:rsidRPr="00D11306">
        <w:rPr>
          <w:rFonts w:ascii="Arial" w:hAnsi="Arial" w:cs="Arial"/>
          <w:lang w:val="es-CO"/>
        </w:rPr>
        <w:t>Asovolexma</w:t>
      </w:r>
      <w:proofErr w:type="spellEnd"/>
      <w:r w:rsidRPr="00D11306">
        <w:rPr>
          <w:rFonts w:ascii="Arial" w:hAnsi="Arial" w:cs="Arial"/>
          <w:lang w:val="es-CO"/>
        </w:rPr>
        <w:t xml:space="preserve"> desde ese momento es que se hemos visto la problemática con estas máquinas que vienen y a más o menos que año tiene conocimiento. No, pero antes desde el 2012 más o menos estamos con esa problemática. Y que además de ellos vienen con maquinaria amarilla, volquetas, o sencillamente, ¿cómo es el procedimiento de esta distancia? Pues ellos vienen con sus maquinarias amarillas, van arrastrando, van amontonando inmediatamente vienen vehículo a sacar el material. Pero eso es en las orillas o entran al río. La maquinaria pasea todo el río. Por dentro, del cauce. Sí, señor. Por toda la parte del cauce. Es decir, que ellos no ellos sacan de las orillas y también entran a la mitad del río, el cauce y salen. Sí, señor, inclusive ya que aquí hay fotos donde se ven las máquinas sacando material. Yo tengo fotos. ¿Usted cree que, al entrar volquetas, maquinaria amarilla es ilegal? ¿Es permitido por la ley o no? Pues mire, yo, o sea, no tengo conocimiento de que sea ilegal, porque pues no, yo ese tema no lo he manejado, ¿cierto? Porque pues no sé qué será qué será legal y qué es ilegal, si tienen un permiso, pues supuestamente dile que son que son legales, pero no sé la des si es ilegal. Ya. La actividad que se realiza aquí en el Río Hacha, que colinda con las barras del barrio Circasia, es ocasional o constantemente o todos los días está la maquinaria de o una vez que otra, o hoy día específicos, </w:t>
      </w:r>
      <w:r w:rsidRPr="00D11306">
        <w:rPr>
          <w:rFonts w:ascii="Arial" w:hAnsi="Arial" w:cs="Arial"/>
          <w:lang w:val="es-CO"/>
        </w:rPr>
        <w:lastRenderedPageBreak/>
        <w:t xml:space="preserve">temporadas. No, no es a diario, pero porque como como ellos, ¿cómo le digo? el material llega, se va amontonando, se va amontonando, cuando ya ven que hay harto material para traer, ahí es cuando ya entran con su maquinaria a sacar todo lo que hay. Es decir, que es cuando hay harto material para extraer, quiere decir, ¿es cuando el río baja? Sí, cuando está el río que crece o saca baja material y baja, entonces ya ahí entran </w:t>
      </w:r>
      <w:proofErr w:type="spellStart"/>
      <w:r w:rsidRPr="00D11306">
        <w:rPr>
          <w:rFonts w:ascii="Arial" w:hAnsi="Arial" w:cs="Arial"/>
          <w:lang w:val="es-CO"/>
        </w:rPr>
        <w:t>entran</w:t>
      </w:r>
      <w:proofErr w:type="spellEnd"/>
      <w:r w:rsidRPr="00D11306">
        <w:rPr>
          <w:rFonts w:ascii="Arial" w:hAnsi="Arial" w:cs="Arial"/>
          <w:lang w:val="es-CO"/>
        </w:rPr>
        <w:t xml:space="preserve"> la maquinaria a hacer eso. Usted me contaba, Don, que aquí en plena curva se hacían la mitad una con una isla, una especie de isla que la segmentación iba acumulándose y hacía una isla larga y dividía el río en dos sectores en plena curva. ¿Qué pasa con esto? Bueno, esa cada que crece en material, mucho material se va quedando en ese sitio que se bolas debajo formando como una isla y eso es lo que nos protege cuando el río crece demasiado. ¿Por qué? Porque esa isla hace una barrera donde el agua no llega desde hielo acá al barranco por el </w:t>
      </w:r>
      <w:proofErr w:type="spellStart"/>
      <w:r w:rsidRPr="00D11306">
        <w:rPr>
          <w:rFonts w:ascii="Arial" w:hAnsi="Arial" w:cs="Arial"/>
          <w:lang w:val="es-CO"/>
        </w:rPr>
        <w:t>el</w:t>
      </w:r>
      <w:proofErr w:type="spellEnd"/>
      <w:r w:rsidRPr="00D11306">
        <w:rPr>
          <w:rFonts w:ascii="Arial" w:hAnsi="Arial" w:cs="Arial"/>
          <w:lang w:val="es-CO"/>
        </w:rPr>
        <w:t xml:space="preserve"> barrio, sí, señor. Esta actividad minera ha aumentado día tras día o ha disminuido desde después del 2012. Pues eso, eso, esa actividad minera, esa actividad minera, la hacen cuando ellos tienen sus necesidades de acá. Por ejemplo, la alcaldía, la alcaldía es una que ellos se benefician de ese material ahí, porque la maquinaria amarilla es un para hacer trabajos, porque yo tengo conocimiento de que la extracción que hubo que hubo durante en el 2023, algo así fue para construir un puente que quedó mal hecho en la administración de Coco, un </w:t>
      </w:r>
      <w:proofErr w:type="spellStart"/>
      <w:r w:rsidRPr="00D11306">
        <w:rPr>
          <w:rFonts w:ascii="Arial" w:hAnsi="Arial" w:cs="Arial"/>
          <w:lang w:val="es-CO"/>
        </w:rPr>
        <w:t>Bolsculber</w:t>
      </w:r>
      <w:proofErr w:type="spellEnd"/>
      <w:r w:rsidRPr="00D11306">
        <w:rPr>
          <w:rFonts w:ascii="Arial" w:hAnsi="Arial" w:cs="Arial"/>
          <w:lang w:val="es-CO"/>
        </w:rPr>
        <w:t xml:space="preserve">, algo así para cruzar de un barrio a la gloria para darle para darle la solución a las personas de allá, porque los niños iban al colegio y les tocaba entonces pues no tuvieron </w:t>
      </w:r>
      <w:proofErr w:type="spellStart"/>
      <w:r w:rsidRPr="00D11306">
        <w:rPr>
          <w:rFonts w:ascii="Arial" w:hAnsi="Arial" w:cs="Arial"/>
          <w:lang w:val="es-CO"/>
        </w:rPr>
        <w:t>tuvieron</w:t>
      </w:r>
      <w:proofErr w:type="spellEnd"/>
      <w:r w:rsidRPr="00D11306">
        <w:rPr>
          <w:rFonts w:ascii="Arial" w:hAnsi="Arial" w:cs="Arial"/>
          <w:lang w:val="es-CO"/>
        </w:rPr>
        <w:t xml:space="preserve"> otra alternativa y no hacer esa trampa es que inclusive hubo una inundación, ya por eso porque unos palos se atravesaron y se inundaron varios barrios allá. Ese material, todos lo sacaron de los de acá. Sí, señor. Van a ir ilícitos. Sí, ahí no permisos del cuerpo. Y los más rápido que lo preguntas y se lava las manos diciendo que no, que es de </w:t>
      </w:r>
      <w:proofErr w:type="spellStart"/>
      <w:r w:rsidRPr="00D11306">
        <w:rPr>
          <w:rFonts w:ascii="Arial" w:hAnsi="Arial" w:cs="Arial"/>
          <w:lang w:val="es-CO"/>
        </w:rPr>
        <w:t>jlamiento</w:t>
      </w:r>
      <w:proofErr w:type="spellEnd"/>
      <w:r w:rsidRPr="00D11306">
        <w:rPr>
          <w:rFonts w:ascii="Arial" w:hAnsi="Arial" w:cs="Arial"/>
          <w:lang w:val="es-CO"/>
        </w:rPr>
        <w:t xml:space="preserve"> y esto y no. El río, como usted dice que, en la curva a nivel de forma natural, el río acumulándolos se alimentación y va formando esa islita. Y yo llegué a Ira quitan y usted eso queda en balastro, ¿queda la o qué queda? Queda pelado en pura laja porque todo eso toda esa parte de la Y el río al quitar esa barrera natural al pegar en esta curva que queda hacia el barrio Circasia, ¿en qué manera está afectando aquí el barrio? Aquí nos está afectando a nosotros porque tenemos, por ejemplo, los terrenos de la caseta comunal que quedan en toda la curva y otras casas que hacen parte de la avenida Gaitán. ¿Qué pasa? Ahí vas socavando, va haciendo socavación y ya se nos ha llevado una palma grande y un árbol también muy grande y otros árboles y también las matas de guadua que tenemos. O sea, se está llevando el material vegetal que sostiene el barranco, sí, señor. Y en las casas están siendo afectas. Las casas también afectadas, más o menos como unas tres o cuatro casas que ya el solar de </w:t>
      </w:r>
      <w:proofErr w:type="spellStart"/>
      <w:r w:rsidRPr="00D11306">
        <w:rPr>
          <w:rFonts w:ascii="Arial" w:hAnsi="Arial" w:cs="Arial"/>
          <w:lang w:val="es-CO"/>
        </w:rPr>
        <w:t>latad</w:t>
      </w:r>
      <w:proofErr w:type="spellEnd"/>
      <w:r w:rsidRPr="00D11306">
        <w:rPr>
          <w:rFonts w:ascii="Arial" w:hAnsi="Arial" w:cs="Arial"/>
          <w:lang w:val="es-CO"/>
        </w:rPr>
        <w:t xml:space="preserve"> de pando, inclusive una vecina me comentó que los baños ya se le estaban cueteando por motivo de que el terreno estaba cediendo. Además de que la maquinaria amarilla entra hasta la mitad del río, el sustrae todo el material de arrastre. Al otro lado, la maquinaria amarilla raspa la peña, la ego. También en esa ocasión miré que la retroexcavadora arrastró, jalaba en la parte del barranco, que es la parte de allá del </w:t>
      </w:r>
      <w:proofErr w:type="spellStart"/>
      <w:r w:rsidRPr="00D11306">
        <w:rPr>
          <w:rFonts w:ascii="Arial" w:hAnsi="Arial" w:cs="Arial"/>
          <w:lang w:val="es-CO"/>
        </w:rPr>
        <w:t>junglar</w:t>
      </w:r>
      <w:proofErr w:type="spellEnd"/>
      <w:r w:rsidRPr="00D11306">
        <w:rPr>
          <w:rFonts w:ascii="Arial" w:hAnsi="Arial" w:cs="Arial"/>
          <w:lang w:val="es-CO"/>
        </w:rPr>
        <w:t xml:space="preserve">. Hacia el otro lado, la está erosionando, socavando, también el otro lado. la barrera. Además de lo que está sucediendo aquí en el barrio con la problemática, ya de deslizamiento y afectación a las viviendas, el peligro hacia las familias. usted me decía que hay un peligro hacia abajo, río abajo hacia el hacia el otros barrios? Pues más que todo, pues la ladera del barrio de nosotros, que hay otras casas que están en riesgo también de ya inclusive el terreno se les ha cedido, ya se les da de </w:t>
      </w:r>
      <w:proofErr w:type="spellStart"/>
      <w:r w:rsidRPr="00D11306">
        <w:rPr>
          <w:rFonts w:ascii="Arial" w:hAnsi="Arial" w:cs="Arial"/>
          <w:lang w:val="es-CO"/>
        </w:rPr>
        <w:t>Barrancado</w:t>
      </w:r>
      <w:proofErr w:type="spellEnd"/>
      <w:r w:rsidRPr="00D11306">
        <w:rPr>
          <w:rFonts w:ascii="Arial" w:hAnsi="Arial" w:cs="Arial"/>
          <w:lang w:val="es-CO"/>
        </w:rPr>
        <w:t xml:space="preserve"> y ya están ya están llegando casi a la cocina. A pesar de que es el Rio Hacha, </w:t>
      </w:r>
      <w:r w:rsidRPr="00D11306">
        <w:rPr>
          <w:rFonts w:ascii="Arial" w:hAnsi="Arial" w:cs="Arial"/>
          <w:lang w:val="es-CO"/>
        </w:rPr>
        <w:lastRenderedPageBreak/>
        <w:t xml:space="preserve">se ha convertido prácticamente la cloaca de Florencia, todas las aguas servidas, son depositadas en su mayoría aquí en este río. Y usted lleva tanto tiempo aquí, me ha dicho, 62 años, me dice. ¿Cómo era antes este río? Mire, anteriormente este río era muy rico en pescado, empezando que había mucho bocachico. Cucha, sardina, también hay subienda de dorada. Entonces, yo venía a pescar acá a la parte de arriba donde le llamaban el remolino y ahí uno cogía, cogía sardina grande, cogía Cheo, cogía mi curo, también la </w:t>
      </w:r>
      <w:proofErr w:type="spellStart"/>
      <w:r w:rsidRPr="00D11306">
        <w:rPr>
          <w:rFonts w:ascii="Arial" w:hAnsi="Arial" w:cs="Arial"/>
          <w:lang w:val="es-CO"/>
        </w:rPr>
        <w:t>cuchita</w:t>
      </w:r>
      <w:proofErr w:type="spellEnd"/>
      <w:r w:rsidRPr="00D11306">
        <w:rPr>
          <w:rFonts w:ascii="Arial" w:hAnsi="Arial" w:cs="Arial"/>
          <w:lang w:val="es-CO"/>
        </w:rPr>
        <w:t xml:space="preserve"> la cogíamos, pero ahora con la problemática de la extracción de todas las piedras de todo, ya esa especie ya están prácticamente desapareciendo. Casi no se ve eso, no ve daño muy difícilmente. Y animalitos aves, chuchas, que le hablamos chuchas, , porque tiene otro nombre. Sí, ¿Cómo era anteriormente la habitación a las orillas del río? Acá siempre por lo regular, había una, se ha dejado una vegetación buena para la parte de los solares, para la muestra del botón, por ejemplo, la junta de acción comunal. Nosotros tenemos una malla donde se para lo que nosotros y de otra parte en donde queda ya como zona verde, más o menos más de 30 metros, más de 30 metros que se dejó para lo que establece la ley de la ruta del río, pero desafortunadamente eso se nos está comiendo se nos está comiendo esa parte y se encuentran se encuentran se encuentran animales, se encuentran iguana, vienen guacharacas, los loros también vienen acá a la parte del curva, el disminuido ha disminuido o ha aumentado, qué cambiado ha visto? Sí, va cambiando porque a la medida que se va yendo a la </w:t>
      </w:r>
      <w:proofErr w:type="spellStart"/>
      <w:r w:rsidRPr="00D11306">
        <w:rPr>
          <w:rFonts w:ascii="Arial" w:hAnsi="Arial" w:cs="Arial"/>
          <w:lang w:val="es-CO"/>
        </w:rPr>
        <w:t>rebeta</w:t>
      </w:r>
      <w:proofErr w:type="spellEnd"/>
      <w:r w:rsidRPr="00D11306">
        <w:rPr>
          <w:rFonts w:ascii="Arial" w:hAnsi="Arial" w:cs="Arial"/>
          <w:lang w:val="es-CO"/>
        </w:rPr>
        <w:t xml:space="preserve">, pues dónde vienen las aves a </w:t>
      </w:r>
      <w:proofErr w:type="spellStart"/>
      <w:r w:rsidRPr="00D11306">
        <w:rPr>
          <w:rFonts w:ascii="Arial" w:hAnsi="Arial" w:cs="Arial"/>
          <w:lang w:val="es-CO"/>
        </w:rPr>
        <w:t>deposiolitar</w:t>
      </w:r>
      <w:proofErr w:type="spellEnd"/>
      <w:r w:rsidRPr="00D11306">
        <w:rPr>
          <w:rFonts w:ascii="Arial" w:hAnsi="Arial" w:cs="Arial"/>
          <w:lang w:val="es-CO"/>
        </w:rPr>
        <w:t xml:space="preserve">. O sea, que ese corredor biológico se va a perder. Sí, esa parte, sí. Se va perdiendo Cuando viene la maquinaria que usted dice que no son todos los días, pero cuando comienzan con máquina y todo, se ve combustible, aceite en el frío. Claro, al  trabajar la maquinaria van soltando.. Si hay contaminación. Sí, señor, hay contaminación, claro. ¿Y el agua qué color se torna? Cuando sea la maquinaria amarilla. Mire, el agua el agua cuando es normal en la del agua, pues no dice uno que es totalmente cristalina, pero es clara. El agua, el agua, el agua del agua es este río es clara. Pero cuando ya llega la maquinaria, eso comienza a revolcar la arena y todo eso, pues de ese cuenta, usted cuando cómo es la forma que llegan y todo eso se va volviendo, se va volviendo como un barrial, algo así que </w:t>
      </w:r>
      <w:proofErr w:type="spellStart"/>
      <w:r w:rsidRPr="00D11306">
        <w:rPr>
          <w:rFonts w:ascii="Arial" w:hAnsi="Arial" w:cs="Arial"/>
          <w:lang w:val="es-CO"/>
        </w:rPr>
        <w:t>suel</w:t>
      </w:r>
      <w:proofErr w:type="spellEnd"/>
      <w:r w:rsidRPr="00D11306">
        <w:rPr>
          <w:rFonts w:ascii="Arial" w:hAnsi="Arial" w:cs="Arial"/>
          <w:lang w:val="es-CO"/>
        </w:rPr>
        <w:t xml:space="preserve"> día el agua de lo va llevando. Don Luis, usted decía que socava, quitan y dejan prácticamente en la pura laja, niño. quitan piedra, le quitan todo el, quitan sustrato. hacia la parte de más abajo del río, ya llegando hacia lavadero, que llama llano, porque yo sé que aquí he hecho ros otra parte. allá abajo que mucho lodo o. Pues mire que no, no, ahí sí no tanto lodo, no hay tanto lodo, pero qué, pero hay una parte que no, yo no sé por qué no en esa parte no entro en la maquinaria porque también por los muchos rosos. En esa parte de ahí también han hecho </w:t>
      </w:r>
      <w:proofErr w:type="spellStart"/>
      <w:r w:rsidRPr="00D11306">
        <w:rPr>
          <w:rFonts w:ascii="Arial" w:hAnsi="Arial" w:cs="Arial"/>
          <w:lang w:val="es-CO"/>
        </w:rPr>
        <w:t>raszos</w:t>
      </w:r>
      <w:proofErr w:type="spellEnd"/>
      <w:r w:rsidRPr="00D11306">
        <w:rPr>
          <w:rFonts w:ascii="Arial" w:hAnsi="Arial" w:cs="Arial"/>
          <w:lang w:val="es-CO"/>
        </w:rPr>
        <w:t xml:space="preserve">, pues es lo único que han dejado medio quietico, pero el resto lo que pueden arrancarlo arrancan. No arrasan. Usted cree que en este momento que usted diga, bueno, hace 20 años, yo miraba esto, esto, estas especies de animales de peces, en fin, ya no lo han vuelto a ver. No, es difícil, ha dicho, yo no volví a ver mucho. No, pues ¿qué le digo yo el bocachico ya es muy muy escaso en este sector la dorada, la dorada, laborada también el </w:t>
      </w:r>
      <w:proofErr w:type="spellStart"/>
      <w:r w:rsidRPr="00D11306">
        <w:rPr>
          <w:rFonts w:ascii="Arial" w:hAnsi="Arial" w:cs="Arial"/>
          <w:lang w:val="es-CO"/>
        </w:rPr>
        <w:t>nicuro</w:t>
      </w:r>
      <w:proofErr w:type="spellEnd"/>
      <w:r w:rsidRPr="00D11306">
        <w:rPr>
          <w:rFonts w:ascii="Arial" w:hAnsi="Arial" w:cs="Arial"/>
          <w:lang w:val="es-CO"/>
        </w:rPr>
        <w:t xml:space="preserve"> también, la </w:t>
      </w:r>
      <w:proofErr w:type="spellStart"/>
      <w:r w:rsidRPr="00D11306">
        <w:rPr>
          <w:rFonts w:ascii="Arial" w:hAnsi="Arial" w:cs="Arial"/>
          <w:lang w:val="es-CO"/>
        </w:rPr>
        <w:t>cuchita</w:t>
      </w:r>
      <w:proofErr w:type="spellEnd"/>
      <w:r w:rsidRPr="00D11306">
        <w:rPr>
          <w:rFonts w:ascii="Arial" w:hAnsi="Arial" w:cs="Arial"/>
          <w:lang w:val="es-CO"/>
        </w:rPr>
        <w:t xml:space="preserve"> ya uno no uno dice vamos para comerse una cucha o le toca comprarla por allá o irse hasta una parte donde hay piedra para poderla. Hay que tener en cuenta para contextualizar el río Hacha, bueno, el río Hacha es tenemos el </w:t>
      </w:r>
      <w:proofErr w:type="spellStart"/>
      <w:r w:rsidRPr="00D11306">
        <w:rPr>
          <w:rFonts w:ascii="Arial" w:hAnsi="Arial" w:cs="Arial"/>
          <w:lang w:val="es-CO"/>
        </w:rPr>
        <w:t>Ponca</w:t>
      </w:r>
      <w:proofErr w:type="spellEnd"/>
      <w:r w:rsidRPr="00D11306">
        <w:rPr>
          <w:rFonts w:ascii="Arial" w:hAnsi="Arial" w:cs="Arial"/>
          <w:lang w:val="es-CO"/>
        </w:rPr>
        <w:t xml:space="preserve">, el Río Hacha. Y. Esto es de la gran Cuenca del Río </w:t>
      </w:r>
      <w:proofErr w:type="spellStart"/>
      <w:r w:rsidRPr="00D11306">
        <w:rPr>
          <w:rFonts w:ascii="Arial" w:hAnsi="Arial" w:cs="Arial"/>
          <w:lang w:val="es-CO"/>
        </w:rPr>
        <w:t>Caqueta</w:t>
      </w:r>
      <w:proofErr w:type="spellEnd"/>
      <w:r w:rsidRPr="00D11306">
        <w:rPr>
          <w:rFonts w:ascii="Arial" w:hAnsi="Arial" w:cs="Arial"/>
          <w:lang w:val="es-CO"/>
        </w:rPr>
        <w:t xml:space="preserve"> y la Gran mega Cuenca del Río del Amazonas. El Río Hacha es una arteria prácticamente donde hay subienda porque en la parte alta, se la cuota más de mil y allá donde se hace el desove, el bocachico, la dorada, hay muchas especies que suben o bueno, subían y ya es muy poco, o sea, ¿se ha perdido todo ese como le dice Marlon? Más que todo más que todo, la verdad La ver la que sub arriba, bien arriba, que una cubierta así porque </w:t>
      </w:r>
      <w:proofErr w:type="spellStart"/>
      <w:r w:rsidRPr="00D11306">
        <w:rPr>
          <w:rFonts w:ascii="Arial" w:hAnsi="Arial" w:cs="Arial"/>
          <w:lang w:val="es-CO"/>
        </w:rPr>
        <w:t>deó</w:t>
      </w:r>
      <w:proofErr w:type="spellEnd"/>
      <w:r w:rsidRPr="00D11306">
        <w:rPr>
          <w:rFonts w:ascii="Arial" w:hAnsi="Arial" w:cs="Arial"/>
          <w:lang w:val="es-CO"/>
        </w:rPr>
        <w:t xml:space="preserve"> ver porque </w:t>
      </w:r>
      <w:r w:rsidRPr="00D11306">
        <w:rPr>
          <w:rFonts w:ascii="Arial" w:hAnsi="Arial" w:cs="Arial"/>
          <w:lang w:val="es-CO"/>
        </w:rPr>
        <w:lastRenderedPageBreak/>
        <w:t xml:space="preserve">achico tengo entendido que dicen que es en la parte de laguna del aeropuerto, pero de ahí ya cuando vienen, suben, la suben hacia acá y eso llega eso usted, por ejemplo, uno en el Puente le Encanto, se separaba ahí y miraba la mancha, de boca chicos a Dios. O sea que se ha perdido el ecosistema. Fíjate que si las aguas residuales caen el hecho de que la maquinaria dañe el fondo, el cauce desencadena unos factores que eliminan una cadena alimenticia. Inclusive se ha incrementado más porque dese cuenta nomás la invasión que hubo allá en Paloquemao. eso va en el río. y eso lo arrastra hacia acá. La troncal del hacha. ¿Cómo era la vegetación hace unos 20 años a la Bueno, la vegetación aquí teníamos </w:t>
      </w:r>
      <w:proofErr w:type="spellStart"/>
      <w:r w:rsidRPr="00D11306">
        <w:rPr>
          <w:rFonts w:ascii="Arial" w:hAnsi="Arial" w:cs="Arial"/>
          <w:lang w:val="es-CO"/>
        </w:rPr>
        <w:t>acones</w:t>
      </w:r>
      <w:proofErr w:type="spellEnd"/>
      <w:r w:rsidRPr="00D11306">
        <w:rPr>
          <w:rFonts w:ascii="Arial" w:hAnsi="Arial" w:cs="Arial"/>
          <w:lang w:val="es-CO"/>
        </w:rPr>
        <w:t xml:space="preserve">, pues antes de aquí nativos de la región, las Guadua también porque aquí, por ejemplo, un habitante del barrio traje trajo en una ocasión un piecito de Gua, trajo la semilla y eso ya ha ido perdiendo y ha sido lo que lo que nos está medio como ¿cómo le digo yo como defendiendo de que más berraca la </w:t>
      </w:r>
      <w:proofErr w:type="spellStart"/>
      <w:r w:rsidRPr="00D11306">
        <w:rPr>
          <w:rFonts w:ascii="Arial" w:hAnsi="Arial" w:cs="Arial"/>
          <w:lang w:val="es-CO"/>
        </w:rPr>
        <w:t>queena</w:t>
      </w:r>
      <w:proofErr w:type="spellEnd"/>
      <w:r w:rsidRPr="00D11306">
        <w:rPr>
          <w:rFonts w:ascii="Arial" w:hAnsi="Arial" w:cs="Arial"/>
          <w:lang w:val="es-CO"/>
        </w:rPr>
        <w:t xml:space="preserve">, las </w:t>
      </w:r>
      <w:proofErr w:type="spellStart"/>
      <w:r w:rsidRPr="00D11306">
        <w:rPr>
          <w:rFonts w:ascii="Arial" w:hAnsi="Arial" w:cs="Arial"/>
          <w:lang w:val="es-CO"/>
        </w:rPr>
        <w:t>recavación</w:t>
      </w:r>
      <w:proofErr w:type="spellEnd"/>
      <w:r w:rsidRPr="00D11306">
        <w:rPr>
          <w:rFonts w:ascii="Arial" w:hAnsi="Arial" w:cs="Arial"/>
          <w:lang w:val="es-CO"/>
        </w:rPr>
        <w:t xml:space="preserve"> hacia este sector, pero siempre tenemos porque de inclusive ahorita tenemos una problemática aquí por la carrera 17, donde se nos fue un pedazo de terreno, eso fue cuando hizo el temblor, no hace eso fue en el año pasado un temblor que fue aquí la epicentro, aquí ese muro que tenemos de contención se rajó. dañó el alcantarillado en  estos momentos tenemos la problemática porque ni </w:t>
      </w:r>
      <w:proofErr w:type="spellStart"/>
      <w:r w:rsidRPr="00D11306">
        <w:rPr>
          <w:rFonts w:ascii="Arial" w:hAnsi="Arial" w:cs="Arial"/>
          <w:lang w:val="es-CO"/>
        </w:rPr>
        <w:t>ván</w:t>
      </w:r>
      <w:proofErr w:type="spellEnd"/>
      <w:r w:rsidRPr="00D11306">
        <w:rPr>
          <w:rFonts w:ascii="Arial" w:hAnsi="Arial" w:cs="Arial"/>
          <w:lang w:val="es-CO"/>
        </w:rPr>
        <w:t xml:space="preserve">, ni el municipio le ha metido la mano. Se ha perdido de pronto dormir en su concepción, vegetación riparia, la vegetación riparia es la vegetación que está a los lados del. Sí, claro, eso se ya los árboles están mostrando ya las raíces. por acción de la. Sí, sí, señor. Por acción de la minería. ¿Por la acción de la minería? No tanto por la ayuda de la o no sé cómo será, es por la socavación que el río hace. minería, ha cambiado la profundidad del río. ¿Usted cree que el hecho de que entre en maquinaria y saque material de arrastre a socavado el río? En este sector, no tanto, por no ha socavado mucho el río, porque como la laja no lo deja. Si no hubiera laja, ya, pero lo único que porque toda esa parte tiene laja, todo hasta acá en la orientación. O sea que en esta curva y queda el barrio, lo que lo protege es. La sedimentación que forman una isla y al ello quitarlo el agua cuando hay torrenciales crecientes, pega de manera frontal. De frente aquí al barranco donde está el </w:t>
      </w:r>
      <w:proofErr w:type="spellStart"/>
      <w:r w:rsidRPr="00D11306">
        <w:rPr>
          <w:rFonts w:ascii="Arial" w:hAnsi="Arial" w:cs="Arial"/>
          <w:lang w:val="es-CO"/>
        </w:rPr>
        <w:t>barcar</w:t>
      </w:r>
      <w:proofErr w:type="spellEnd"/>
      <w:r w:rsidRPr="00D11306">
        <w:rPr>
          <w:rFonts w:ascii="Arial" w:hAnsi="Arial" w:cs="Arial"/>
          <w:lang w:val="es-CO"/>
        </w:rPr>
        <w:t xml:space="preserve">, que está afectando. Aquí la gente, además de pescar, ¿qué más hacían en este? La gente aquí el río hacha era la principal </w:t>
      </w:r>
      <w:proofErr w:type="spellStart"/>
      <w:r w:rsidRPr="00D11306">
        <w:rPr>
          <w:rFonts w:ascii="Arial" w:hAnsi="Arial" w:cs="Arial"/>
          <w:lang w:val="es-CO"/>
        </w:rPr>
        <w:t>afuente</w:t>
      </w:r>
      <w:proofErr w:type="spellEnd"/>
      <w:r w:rsidRPr="00D11306">
        <w:rPr>
          <w:rFonts w:ascii="Arial" w:hAnsi="Arial" w:cs="Arial"/>
          <w:lang w:val="es-CO"/>
        </w:rPr>
        <w:t xml:space="preserve"> para las mujeres ir a lavar la ropa para para uno irse a bañar. Inclusive se hacían hasta paseos de ola. La gente hacía su </w:t>
      </w:r>
      <w:proofErr w:type="spellStart"/>
      <w:r w:rsidRPr="00D11306">
        <w:rPr>
          <w:rFonts w:ascii="Arial" w:hAnsi="Arial" w:cs="Arial"/>
          <w:lang w:val="es-CO"/>
        </w:rPr>
        <w:t>almecito</w:t>
      </w:r>
      <w:proofErr w:type="spellEnd"/>
      <w:r w:rsidRPr="00D11306">
        <w:rPr>
          <w:rFonts w:ascii="Arial" w:hAnsi="Arial" w:cs="Arial"/>
          <w:lang w:val="es-CO"/>
        </w:rPr>
        <w:t xml:space="preserve"> al otro lado del río. Yo me alcanzo a acordar, David, porque yo también miré aquí este barrio mucho tiempo y me </w:t>
      </w:r>
      <w:proofErr w:type="spellStart"/>
      <w:r w:rsidRPr="00D11306">
        <w:rPr>
          <w:rFonts w:ascii="Arial" w:hAnsi="Arial" w:cs="Arial"/>
          <w:lang w:val="es-CO"/>
        </w:rPr>
        <w:t>crié</w:t>
      </w:r>
      <w:proofErr w:type="spellEnd"/>
      <w:r w:rsidRPr="00D11306">
        <w:rPr>
          <w:rFonts w:ascii="Arial" w:hAnsi="Arial" w:cs="Arial"/>
          <w:lang w:val="es-CO"/>
        </w:rPr>
        <w:t xml:space="preserve">. Yo estaba muy chino y yo no podía porque pues ese río era. Yo era una imagen en imagen que tengo de la mente, en mi mente, ese río era muy grande. Sí, Se tiraba de acá arriba con neumáticos y eran, pero muchachos, eso todo el día eran jugando. El río era caudaloso, pero ¿saben por qué no se mira ahorita con lo mismo por de pronto por la deforestación a las partes de la cabecera? Ya el agua no viene con el misma. Ya la gente no se va a bañar aquí al río. No, eso ya ahorita ya eso  es un mierdero completo. Yo  me pasaba el río, ya después grande, cuando me fui a vivir en algún momento de interés, yo me pasaba el río y me iba a bañar allá, mitad la hacienda, el dedo, que eso era un </w:t>
      </w:r>
      <w:proofErr w:type="spellStart"/>
      <w:r w:rsidRPr="00D11306">
        <w:rPr>
          <w:rFonts w:ascii="Arial" w:hAnsi="Arial" w:cs="Arial"/>
          <w:lang w:val="es-CO"/>
        </w:rPr>
        <w:t>char</w:t>
      </w:r>
      <w:proofErr w:type="spellEnd"/>
      <w:r w:rsidRPr="00D11306">
        <w:rPr>
          <w:rFonts w:ascii="Arial" w:hAnsi="Arial" w:cs="Arial"/>
          <w:lang w:val="es-CO"/>
        </w:rPr>
        <w:t xml:space="preserve">. El dedo y la espectacular. Ahí está La hacienda donde está la perrera, ahí era un charco. Ahí el charco, hermano, que era impresionante. muy muy charco. Yo también pegaba para allá y para la yuca. No, sí. ¿Cómo? Sí, ¿cómo? ¿Cómo describiría el estado ecológico actual? ¿Usted cómo describe el río en ese momento, su estado? Estado de salud. Comparado con los años. No, en el río ya prácticamente no es lo que era antes. Anteriormente daba gusto, daba gusto porque uno sentía calor. Vámonos a bañar al río y ahorita ya no podemos. Lo otro es la inseguridad también en la </w:t>
      </w:r>
      <w:r w:rsidRPr="00D11306">
        <w:rPr>
          <w:rFonts w:ascii="Arial" w:hAnsi="Arial" w:cs="Arial"/>
          <w:lang w:val="es-CO"/>
        </w:rPr>
        <w:lastRenderedPageBreak/>
        <w:t xml:space="preserve">parte del río. Ya los habitantes de calle y todo eso ya se van a fumar marihuana, y todo eso ahorita está totalmente casi invadido por los habitantes de calle también. Y también basura, colchones y todo eso. Ya Se han presentado conflictos sociales relacionados con la actividad minera, porque entiendo que usted cuando comenzó lazo a verse que unas casas están se están deslizando, se están dañando, están fracturando su estructura. Usted a qué distancia usted creo que usted colocó unos denuncios, ha llevado documentación. Cuéntenos el proceso y qué ha pasado, a qué instituciones. Bueno, de esa esa cuestión, aquí en la carrera 17 tenemos </w:t>
      </w:r>
      <w:proofErr w:type="spellStart"/>
      <w:r w:rsidRPr="00D11306">
        <w:rPr>
          <w:rFonts w:ascii="Arial" w:hAnsi="Arial" w:cs="Arial"/>
          <w:lang w:val="es-CO"/>
        </w:rPr>
        <w:t>tenemos</w:t>
      </w:r>
      <w:proofErr w:type="spellEnd"/>
      <w:r w:rsidRPr="00D11306">
        <w:rPr>
          <w:rFonts w:ascii="Arial" w:hAnsi="Arial" w:cs="Arial"/>
          <w:lang w:val="es-CO"/>
        </w:rPr>
        <w:t xml:space="preserve"> una casa que era donde pelaban pollo y todo y tenía una parte por donde entraba </w:t>
      </w:r>
      <w:proofErr w:type="spellStart"/>
      <w:r w:rsidRPr="00D11306">
        <w:rPr>
          <w:rFonts w:ascii="Arial" w:hAnsi="Arial" w:cs="Arial"/>
          <w:lang w:val="es-CO"/>
        </w:rPr>
        <w:t>entraba</w:t>
      </w:r>
      <w:proofErr w:type="spellEnd"/>
      <w:r w:rsidRPr="00D11306">
        <w:rPr>
          <w:rFonts w:ascii="Arial" w:hAnsi="Arial" w:cs="Arial"/>
          <w:lang w:val="es-CO"/>
        </w:rPr>
        <w:t xml:space="preserve"> un carro hasta la parte de </w:t>
      </w:r>
      <w:proofErr w:type="spellStart"/>
      <w:r w:rsidRPr="00D11306">
        <w:rPr>
          <w:rFonts w:ascii="Arial" w:hAnsi="Arial" w:cs="Arial"/>
          <w:lang w:val="es-CO"/>
        </w:rPr>
        <w:t>adeto</w:t>
      </w:r>
      <w:proofErr w:type="spellEnd"/>
      <w:r w:rsidRPr="00D11306">
        <w:rPr>
          <w:rFonts w:ascii="Arial" w:hAnsi="Arial" w:cs="Arial"/>
          <w:lang w:val="es-CO"/>
        </w:rPr>
        <w:t xml:space="preserve">. Todo eso se lo llevó ese barranco, se lo llevó el agua, ¿eso </w:t>
      </w:r>
      <w:proofErr w:type="spellStart"/>
      <w:r w:rsidRPr="00D11306">
        <w:rPr>
          <w:rFonts w:ascii="Arial" w:hAnsi="Arial" w:cs="Arial"/>
          <w:lang w:val="es-CO"/>
        </w:rPr>
        <w:t>se</w:t>
      </w:r>
      <w:proofErr w:type="spellEnd"/>
      <w:r w:rsidRPr="00D11306">
        <w:rPr>
          <w:rFonts w:ascii="Arial" w:hAnsi="Arial" w:cs="Arial"/>
          <w:lang w:val="es-CO"/>
        </w:rPr>
        <w:t xml:space="preserve"> qué?  se deslizó y quedó únicamente una parte de la vivienda donde está la señora en ese tiempo que vinieron de </w:t>
      </w:r>
      <w:proofErr w:type="spellStart"/>
      <w:r w:rsidRPr="00D11306">
        <w:rPr>
          <w:rFonts w:ascii="Arial" w:hAnsi="Arial" w:cs="Arial"/>
          <w:lang w:val="es-CO"/>
        </w:rPr>
        <w:t>cuerpoamazonía</w:t>
      </w:r>
      <w:proofErr w:type="spellEnd"/>
      <w:r w:rsidRPr="00D11306">
        <w:rPr>
          <w:rFonts w:ascii="Arial" w:hAnsi="Arial" w:cs="Arial"/>
          <w:lang w:val="es-CO"/>
        </w:rPr>
        <w:t xml:space="preserve">, pero la señora no le dieron ninguna solución. Sí, señor. Ahorita con la cuestión que le decía del derrumbe que hay en el alcantarillado, tenemos una casa en la afectación que a cualquier momento donde se vaya ese muro, también se va a una parte de esa casa también. Eso en conocimiento de las autoridades municipales, porque ya yo la denuncia que hice la hice, no me acuerdo si fue en el 2023, donde tengo donde tengo. 2023. No me acuerdo la parte de la. Eso es ante la Secretaría de medio ambiente. que ellos vinieron y yo tengo el informe de ellos. También tengo los informes, tengo dos informes también del geólogo de gestión de riesgo. Ya las comunidades, digamos, cuando usted colocó el denuncio todo hubo represalias, contra usted o digamos del sector de la que Argentina de la minería que hace todo ese tema de distracción. no han habido represalia, pero también comentarios no se han sentido, no hemos tenido el respaldo de la autoridades. O sea, usted como presidente y su comunidad se sienten solos. Yo, nosotros hemos puesto la duda, yo he puesto la denuncia y todo, pero no tenemos un acompañamiento de las autoridades defensivas, le sacan </w:t>
      </w:r>
      <w:proofErr w:type="spellStart"/>
      <w:r w:rsidRPr="00D11306">
        <w:rPr>
          <w:rFonts w:ascii="Arial" w:hAnsi="Arial" w:cs="Arial"/>
          <w:lang w:val="es-CO"/>
        </w:rPr>
        <w:t>el</w:t>
      </w:r>
      <w:proofErr w:type="spellEnd"/>
      <w:r w:rsidRPr="00D11306">
        <w:rPr>
          <w:rFonts w:ascii="Arial" w:hAnsi="Arial" w:cs="Arial"/>
          <w:lang w:val="es-CO"/>
        </w:rPr>
        <w:t xml:space="preserve">. aquí le digo cuando usted llevó ese negocio? ¿Qué le dijeron allá? Bueno, en Corp Amazonia vinieron a hacer la </w:t>
      </w:r>
      <w:proofErr w:type="spellStart"/>
      <w:r w:rsidRPr="00D11306">
        <w:rPr>
          <w:rFonts w:ascii="Arial" w:hAnsi="Arial" w:cs="Arial"/>
          <w:lang w:val="es-CO"/>
        </w:rPr>
        <w:t>la</w:t>
      </w:r>
      <w:proofErr w:type="spellEnd"/>
      <w:r w:rsidRPr="00D11306">
        <w:rPr>
          <w:rFonts w:ascii="Arial" w:hAnsi="Arial" w:cs="Arial"/>
          <w:lang w:val="es-CO"/>
        </w:rPr>
        <w:t xml:space="preserve"> visita y ellos quedaron dejarme el informe todavía. En estos momentos no me lo han dado el informe donde ellos dijeron que iban a llevar esa cuestión a una reunión con gestión de riesgo y la Secretaría de Obras Públicas para ver si nota daban solución al menos con la parte de la. Ya no le han dado respuesta. Hasta el momento no. ¿Ellos qué dicen ellos tienen licencia o para extraer o quién dijo al? En la parte de la extracción de material, pues los </w:t>
      </w:r>
      <w:proofErr w:type="spellStart"/>
      <w:r w:rsidRPr="00D11306">
        <w:rPr>
          <w:rFonts w:ascii="Arial" w:hAnsi="Arial" w:cs="Arial"/>
          <w:lang w:val="es-CO"/>
        </w:rPr>
        <w:t>los</w:t>
      </w:r>
      <w:proofErr w:type="spellEnd"/>
      <w:r w:rsidRPr="00D11306">
        <w:rPr>
          <w:rFonts w:ascii="Arial" w:hAnsi="Arial" w:cs="Arial"/>
          <w:lang w:val="es-CO"/>
        </w:rPr>
        <w:t xml:space="preserve"> que vinieron de </w:t>
      </w:r>
      <w:proofErr w:type="spellStart"/>
      <w:r w:rsidRPr="00D11306">
        <w:rPr>
          <w:rFonts w:ascii="Arial" w:hAnsi="Arial" w:cs="Arial"/>
          <w:lang w:val="es-CO"/>
        </w:rPr>
        <w:t>Corpoamazonía</w:t>
      </w:r>
      <w:proofErr w:type="spellEnd"/>
      <w:r w:rsidRPr="00D11306">
        <w:rPr>
          <w:rFonts w:ascii="Arial" w:hAnsi="Arial" w:cs="Arial"/>
          <w:lang w:val="es-CO"/>
        </w:rPr>
        <w:t xml:space="preserve"> me dijeron que eso que eso había una licencia ambiental expedida por </w:t>
      </w:r>
      <w:proofErr w:type="spellStart"/>
      <w:r w:rsidRPr="00D11306">
        <w:rPr>
          <w:rFonts w:ascii="Arial" w:hAnsi="Arial" w:cs="Arial"/>
          <w:lang w:val="es-CO"/>
        </w:rPr>
        <w:t>por</w:t>
      </w:r>
      <w:proofErr w:type="spellEnd"/>
      <w:r w:rsidRPr="00D11306">
        <w:rPr>
          <w:rFonts w:ascii="Arial" w:hAnsi="Arial" w:cs="Arial"/>
          <w:lang w:val="es-CO"/>
        </w:rPr>
        <w:t xml:space="preserve"> el Ministerio de minas y energía y que ellos no podían hacer nada al respecto. Soy la agencia nacional minera, la que Sí, algo así, Ellos tenían que se lo habían dado sobre Edma. Entonces, pues que ellos no podían hacer nada porque como ya con un permiso que ahí tocaría ir a mirar. Pero que supuestamente el polígono abarcaba todo ese lector ahí. Ya. ¿Usted cree que la calidad de vida de las personas estando ahí el tema del título minero? ha empeorado esta actividad a la calidad de vida de las comunidades de barrio. Pues al tener, claro, más que todo para la persona que viven cerca al barranco. ¿Por qué? al irse </w:t>
      </w:r>
      <w:proofErr w:type="spellStart"/>
      <w:r w:rsidRPr="00D11306">
        <w:rPr>
          <w:rFonts w:ascii="Arial" w:hAnsi="Arial" w:cs="Arial"/>
          <w:lang w:val="es-CO"/>
        </w:rPr>
        <w:t>desbarrancandose</w:t>
      </w:r>
      <w:proofErr w:type="spellEnd"/>
      <w:r w:rsidRPr="00D11306">
        <w:rPr>
          <w:rFonts w:ascii="Arial" w:hAnsi="Arial" w:cs="Arial"/>
          <w:lang w:val="es-CO"/>
        </w:rPr>
        <w:t xml:space="preserve">, pues ellos tienen temor de perder sus casas, porque ya hay una señora que fue la más afectada o que hace una de las más afectadas, donde ya el barranco ya nomás le llega casi a la cocina. Entonces ese es lo y ahí hemos traído, yo he traído las autoridades competentes para eso para que den cuenta de la problemática. ¿Qué entidades usted cree que deberían intervenir en esta problemática? Pues hasta aunque yo sé, según lo que dice la oficina de gestión de riesgo, porque yo envío una solicitud a la oficina de gestión de riesgo, Bogotá. Entonces ellos dicen que eso, la autoridad competente para </w:t>
      </w:r>
      <w:r w:rsidRPr="00D11306">
        <w:rPr>
          <w:rFonts w:ascii="Arial" w:hAnsi="Arial" w:cs="Arial"/>
          <w:lang w:val="es-CO"/>
        </w:rPr>
        <w:lastRenderedPageBreak/>
        <w:t>eso es el señor alcalde y la oficina de gestión del riesgo y aquí en el municipio de Florencia. ¿Qué otra información usted nos gusta usted quisiera compartirnos con relación al tema de este título minero que está afectada la socavación del cauce y de la ribera está afectando a la comunidad? ¿Qué más usted quisiera como compartimos que de pronto durante esta entrevista ha faltado por preguntarle? No, pero yo creo que está lo que tenía que decir está dicho. Aquí lo único que falta es que ustedes vaya al mismo personalmente para que para que constate que lo que estoy diciendo yo es verdad. registro fotográfico o la visita usted mismo. Lista, y ustedes procedimos a ir a tomar registro fotográfico y verificar verificación. Con esta pregunta, finalizamos la entrevista que estamos realizándole al señor Luis, él muy amablemente nos ha permitido grabar esta entrevista y damos por finalizada la actividad.</w:t>
      </w:r>
    </w:p>
    <w:p w14:paraId="45B82952" w14:textId="45160D59" w:rsidR="00675D3D" w:rsidRDefault="00675D3D" w:rsidP="00242292">
      <w:pPr>
        <w:rPr>
          <w:rFonts w:ascii="Arial" w:hAnsi="Arial" w:cs="Arial"/>
          <w:lang w:val="es-419"/>
        </w:rPr>
      </w:pPr>
    </w:p>
    <w:p w14:paraId="7A0AF202" w14:textId="77777777" w:rsidR="00675D3D" w:rsidRPr="00242292" w:rsidRDefault="00675D3D" w:rsidP="00242292">
      <w:pPr>
        <w:rPr>
          <w:rFonts w:ascii="Arial" w:hAnsi="Arial" w:cs="Arial"/>
          <w:lang w:val="es-419"/>
        </w:rPr>
      </w:pPr>
    </w:p>
    <w:sectPr w:rsidR="00675D3D" w:rsidRPr="00242292"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2835"/>
    <w:rsid w:val="000343BA"/>
    <w:rsid w:val="00034616"/>
    <w:rsid w:val="0006063C"/>
    <w:rsid w:val="0015074B"/>
    <w:rsid w:val="002155B3"/>
    <w:rsid w:val="00242292"/>
    <w:rsid w:val="00256442"/>
    <w:rsid w:val="0028666E"/>
    <w:rsid w:val="0029639D"/>
    <w:rsid w:val="00326F90"/>
    <w:rsid w:val="003A0A53"/>
    <w:rsid w:val="00436929"/>
    <w:rsid w:val="005A6AE9"/>
    <w:rsid w:val="00675D3D"/>
    <w:rsid w:val="007971EB"/>
    <w:rsid w:val="00811F6B"/>
    <w:rsid w:val="009B3387"/>
    <w:rsid w:val="00A93CBB"/>
    <w:rsid w:val="00AA1D8D"/>
    <w:rsid w:val="00B47730"/>
    <w:rsid w:val="00CB0664"/>
    <w:rsid w:val="00E02013"/>
    <w:rsid w:val="00EC12DD"/>
    <w:rsid w:val="00F1781D"/>
    <w:rsid w:val="00FC693F"/>
    <w:rsid w:val="1FF965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74EB5AB"/>
  <w14:defaultImageDpi w14:val="300"/>
  <w15:docId w15:val="{545A6AF8-62DC-4E06-B465-230061EBA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FirstParagraph">
    <w:name w:val="First Paragraph"/>
    <w:basedOn w:val="Textoindependiente"/>
    <w:next w:val="Textoindependiente"/>
    <w:qFormat/>
    <w:rsid w:val="00F1781D"/>
    <w:pPr>
      <w:spacing w:before="180" w:after="180" w:line="240" w:lineRule="auto"/>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d0eb54b-ed74-4015-9471-3cb1cdbbf6c9">
      <Terms xmlns="http://schemas.microsoft.com/office/infopath/2007/PartnerControls"/>
    </lcf76f155ced4ddcb4097134ff3c332f>
    <TaxCatchAll xmlns="3b49c8c8-e26a-41ee-aa49-e613427f3cf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0640C07C9AFB3645AB1E389606244E39" ma:contentTypeVersion="13" ma:contentTypeDescription="Crear nuevo documento." ma:contentTypeScope="" ma:versionID="339c03c7a93555fb6153e29e27c8848a">
  <xsd:schema xmlns:xsd="http://www.w3.org/2001/XMLSchema" xmlns:xs="http://www.w3.org/2001/XMLSchema" xmlns:p="http://schemas.microsoft.com/office/2006/metadata/properties" xmlns:ns2="fd0eb54b-ed74-4015-9471-3cb1cdbbf6c9" xmlns:ns3="3b49c8c8-e26a-41ee-aa49-e613427f3cfc" targetNamespace="http://schemas.microsoft.com/office/2006/metadata/properties" ma:root="true" ma:fieldsID="4294c4aeaba3497d85d4f05f8f01a281" ns2:_="" ns3:_="">
    <xsd:import namespace="fd0eb54b-ed74-4015-9471-3cb1cdbbf6c9"/>
    <xsd:import namespace="3b49c8c8-e26a-41ee-aa49-e613427f3c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0eb54b-ed74-4015-9471-3cb1cdbbf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49c8c8-e26a-41ee-aa49-e613427f3cf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71c658-cea9-4a93-a409-ff9b678b2409}" ma:internalName="TaxCatchAll" ma:showField="CatchAllData" ma:web="3b49c8c8-e26a-41ee-aa49-e613427f3c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0182267B-B70F-45E5-A047-EE6D4209B3BE}">
  <ds:schemaRefs>
    <ds:schemaRef ds:uri="http://schemas.microsoft.com/office/2006/metadata/properties"/>
    <ds:schemaRef ds:uri="http://schemas.microsoft.com/office/infopath/2007/PartnerControls"/>
    <ds:schemaRef ds:uri="fd0eb54b-ed74-4015-9471-3cb1cdbbf6c9"/>
    <ds:schemaRef ds:uri="3b49c8c8-e26a-41ee-aa49-e613427f3cfc"/>
  </ds:schemaRefs>
</ds:datastoreItem>
</file>

<file path=customXml/itemProps3.xml><?xml version="1.0" encoding="utf-8"?>
<ds:datastoreItem xmlns:ds="http://schemas.openxmlformats.org/officeDocument/2006/customXml" ds:itemID="{62E90569-B692-4D4B-8803-C54A5995BF1D}">
  <ds:schemaRefs>
    <ds:schemaRef ds:uri="http://schemas.microsoft.com/sharepoint/v3/contenttype/forms"/>
  </ds:schemaRefs>
</ds:datastoreItem>
</file>

<file path=customXml/itemProps4.xml><?xml version="1.0" encoding="utf-8"?>
<ds:datastoreItem xmlns:ds="http://schemas.openxmlformats.org/officeDocument/2006/customXml" ds:itemID="{23DCA1ED-95B9-4967-A44A-89222894D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0eb54b-ed74-4015-9471-3cb1cdbbf6c9"/>
    <ds:schemaRef ds:uri="3b49c8c8-e26a-41ee-aa49-e613427f3c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4812</Words>
  <Characters>26468</Characters>
  <Application>Microsoft Office Word</Application>
  <DocSecurity>0</DocSecurity>
  <Lines>220</Lines>
  <Paragraphs>62</Paragraphs>
  <ScaleCrop>false</ScaleCrop>
  <Manager/>
  <Company/>
  <LinksUpToDate>false</LinksUpToDate>
  <CharactersWithSpaces>31218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Compucenter</cp:lastModifiedBy>
  <cp:revision>8</cp:revision>
  <cp:lastPrinted>2026-05-10T23:37:00Z</cp:lastPrinted>
  <dcterms:created xsi:type="dcterms:W3CDTF">2026-05-26T13:18:00Z</dcterms:created>
  <dcterms:modified xsi:type="dcterms:W3CDTF">2026-05-31T23:24:00Z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0x0101000640C07C9AFB3645AB1E389606244E39</vt:lpwstr>
  </property>
  <property fmtid="{D5CDD505-2E9C-101B-9397-08002B2CF9AE}" pid="3" name="MediaServiceImageTags">
    <vt:lpwstr/>
  </property>
</Properties>
</file>